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6A1" w:rsidRPr="002A46A1" w:rsidRDefault="002A46A1" w:rsidP="002A46A1">
      <w:pPr>
        <w:pStyle w:val="Zkladntext"/>
        <w:widowControl w:val="0"/>
        <w:autoSpaceDE w:val="0"/>
        <w:autoSpaceDN w:val="0"/>
        <w:spacing w:before="381" w:after="0" w:line="240" w:lineRule="auto"/>
        <w:rPr>
          <w:rFonts w:ascii="Times New Roman" w:eastAsia="Arial" w:hAnsi="Arial" w:cs="Arial"/>
          <w:sz w:val="52"/>
          <w:szCs w:val="52"/>
          <w:lang w:val="cs-CZ"/>
        </w:rPr>
      </w:pPr>
      <w:bookmarkStart w:id="0" w:name="_GoBack"/>
      <w:bookmarkEnd w:id="0"/>
    </w:p>
    <w:p w:rsidR="002A46A1" w:rsidRPr="002A46A1" w:rsidRDefault="002A46A1" w:rsidP="002A46A1">
      <w:pPr>
        <w:pStyle w:val="Zkladntext"/>
        <w:widowControl w:val="0"/>
        <w:autoSpaceDE w:val="0"/>
        <w:autoSpaceDN w:val="0"/>
        <w:spacing w:before="381" w:after="0" w:line="240" w:lineRule="auto"/>
        <w:rPr>
          <w:rFonts w:ascii="Times New Roman" w:eastAsia="Arial" w:hAnsi="Arial" w:cs="Arial"/>
          <w:sz w:val="52"/>
          <w:szCs w:val="52"/>
          <w:lang w:val="cs-CZ"/>
        </w:rPr>
      </w:pPr>
    </w:p>
    <w:p w:rsidR="001867BC" w:rsidRDefault="000D7708" w:rsidP="002A46A1">
      <w:pPr>
        <w:pStyle w:val="Nzev"/>
        <w:widowControl w:val="0"/>
        <w:pBdr>
          <w:bottom w:val="none" w:sz="0" w:space="0" w:color="auto"/>
        </w:pBdr>
        <w:autoSpaceDE w:val="0"/>
        <w:autoSpaceDN w:val="0"/>
        <w:spacing w:before="1" w:after="0"/>
        <w:ind w:left="94" w:right="230"/>
        <w:contextualSpacing w:val="0"/>
        <w:jc w:val="center"/>
        <w:rPr>
          <w:rFonts w:ascii="Arial" w:eastAsia="Arial" w:hAnsi="Arial" w:cs="Arial"/>
          <w:b/>
          <w:bCs/>
          <w:color w:val="000000"/>
          <w:spacing w:val="0"/>
          <w:kern w:val="0"/>
          <w:shd w:val="clear" w:color="auto" w:fill="EEEEEE"/>
          <w:lang w:val="cs-CZ"/>
        </w:rPr>
      </w:pPr>
      <w:r w:rsidRPr="002A46A1">
        <w:rPr>
          <w:rFonts w:ascii="Arial" w:eastAsia="Arial" w:hAnsi="Arial" w:cs="Arial"/>
          <w:b/>
          <w:bCs/>
          <w:color w:val="000000"/>
          <w:spacing w:val="0"/>
          <w:kern w:val="0"/>
          <w:shd w:val="clear" w:color="auto" w:fill="EEEEEE"/>
          <w:lang w:val="cs-CZ"/>
        </w:rPr>
        <w:t xml:space="preserve">[Project </w:t>
      </w:r>
      <w:proofErr w:type="spellStart"/>
      <w:r w:rsidRPr="002A46A1">
        <w:rPr>
          <w:rFonts w:ascii="Arial" w:eastAsia="Arial" w:hAnsi="Arial" w:cs="Arial"/>
          <w:b/>
          <w:bCs/>
          <w:color w:val="000000"/>
          <w:spacing w:val="0"/>
          <w:kern w:val="0"/>
          <w:shd w:val="clear" w:color="auto" w:fill="EEEEEE"/>
          <w:lang w:val="cs-CZ"/>
        </w:rPr>
        <w:t>title</w:t>
      </w:r>
      <w:proofErr w:type="spellEnd"/>
      <w:r w:rsidRPr="002A46A1">
        <w:rPr>
          <w:rFonts w:ascii="Arial" w:eastAsia="Arial" w:hAnsi="Arial" w:cs="Arial"/>
          <w:b/>
          <w:bCs/>
          <w:color w:val="000000"/>
          <w:spacing w:val="0"/>
          <w:kern w:val="0"/>
          <w:shd w:val="clear" w:color="auto" w:fill="EEEEEE"/>
          <w:lang w:val="cs-CZ"/>
        </w:rPr>
        <w:t xml:space="preserve"> (= Return Grant)</w:t>
      </w:r>
      <w:r w:rsidRPr="002A46A1">
        <w:rPr>
          <w:rFonts w:ascii="Arial" w:eastAsia="Arial" w:hAnsi="Arial" w:cs="Arial"/>
          <w:b/>
          <w:bCs/>
          <w:color w:val="000000"/>
          <w:spacing w:val="0"/>
          <w:kern w:val="0"/>
          <w:shd w:val="clear" w:color="auto" w:fill="EEEEEE"/>
          <w:lang w:val="cs-CZ"/>
        </w:rPr>
        <w:t xml:space="preserve"> (</w:t>
      </w:r>
      <w:proofErr w:type="spellStart"/>
      <w:r w:rsidRPr="002A46A1">
        <w:rPr>
          <w:rFonts w:ascii="Arial" w:eastAsia="Arial" w:hAnsi="Arial" w:cs="Arial"/>
          <w:b/>
          <w:bCs/>
          <w:color w:val="000000"/>
          <w:spacing w:val="0"/>
          <w:kern w:val="0"/>
          <w:shd w:val="clear" w:color="auto" w:fill="EEEEEE"/>
          <w:lang w:val="cs-CZ"/>
        </w:rPr>
        <w:t>Acronym</w:t>
      </w:r>
      <w:proofErr w:type="spellEnd"/>
      <w:r w:rsidRPr="002A46A1">
        <w:rPr>
          <w:rFonts w:ascii="Arial" w:eastAsia="Arial" w:hAnsi="Arial" w:cs="Arial"/>
          <w:b/>
          <w:bCs/>
          <w:color w:val="000000"/>
          <w:spacing w:val="0"/>
          <w:kern w:val="0"/>
          <w:shd w:val="clear" w:color="auto" w:fill="EEEEEE"/>
          <w:lang w:val="cs-CZ"/>
        </w:rPr>
        <w:t>)</w:t>
      </w:r>
      <w:r w:rsidRPr="002A46A1">
        <w:rPr>
          <w:rFonts w:ascii="Arial" w:eastAsia="Arial" w:hAnsi="Arial" w:cs="Arial"/>
          <w:b/>
          <w:bCs/>
          <w:color w:val="000000"/>
          <w:spacing w:val="0"/>
          <w:kern w:val="0"/>
          <w:shd w:val="clear" w:color="auto" w:fill="EEEEEE"/>
          <w:lang w:val="cs-CZ"/>
        </w:rPr>
        <w:t>]</w:t>
      </w:r>
    </w:p>
    <w:p w:rsidR="002A46A1" w:rsidRPr="001D6BDF" w:rsidRDefault="002A46A1" w:rsidP="001D6BDF">
      <w:pPr>
        <w:pStyle w:val="Nzev"/>
        <w:widowControl w:val="0"/>
        <w:pBdr>
          <w:bottom w:val="none" w:sz="0" w:space="0" w:color="auto"/>
        </w:pBdr>
        <w:autoSpaceDE w:val="0"/>
        <w:autoSpaceDN w:val="0"/>
        <w:spacing w:before="1" w:after="0"/>
        <w:ind w:left="94" w:right="230"/>
        <w:contextualSpacing w:val="0"/>
        <w:jc w:val="center"/>
        <w:rPr>
          <w:rFonts w:asciiTheme="minorHAnsi" w:eastAsiaTheme="minorEastAsia" w:hAnsiTheme="minorHAnsi" w:cstheme="minorBidi"/>
          <w:b/>
          <w:bCs/>
          <w:color w:val="000000" w:themeColor="text1"/>
          <w:spacing w:val="0"/>
          <w:kern w:val="0"/>
          <w:sz w:val="32"/>
          <w:szCs w:val="32"/>
          <w:lang w:val="cs-CZ"/>
        </w:rPr>
      </w:pPr>
    </w:p>
    <w:p w:rsidR="001D6BDF" w:rsidRPr="001D6BDF" w:rsidRDefault="001D6BDF" w:rsidP="001D6BDF">
      <w:pPr>
        <w:pStyle w:val="Nzev"/>
        <w:widowControl w:val="0"/>
        <w:pBdr>
          <w:bottom w:val="none" w:sz="0" w:space="0" w:color="auto"/>
        </w:pBdr>
        <w:autoSpaceDE w:val="0"/>
        <w:autoSpaceDN w:val="0"/>
        <w:spacing w:before="1" w:after="0"/>
        <w:ind w:left="94" w:right="230"/>
        <w:contextualSpacing w:val="0"/>
        <w:jc w:val="center"/>
        <w:rPr>
          <w:rFonts w:asciiTheme="minorHAnsi" w:eastAsiaTheme="minorEastAsia" w:hAnsiTheme="minorHAnsi" w:cstheme="minorBidi"/>
          <w:b/>
          <w:bCs/>
          <w:color w:val="000000" w:themeColor="text1"/>
          <w:spacing w:val="0"/>
          <w:kern w:val="0"/>
          <w:sz w:val="32"/>
          <w:szCs w:val="32"/>
          <w:lang w:val="cs-CZ"/>
        </w:rPr>
      </w:pPr>
    </w:p>
    <w:p w:rsidR="001D6BDF" w:rsidRDefault="001D6BDF" w:rsidP="001D6BDF">
      <w:pPr>
        <w:pStyle w:val="Nzev"/>
        <w:widowControl w:val="0"/>
        <w:pBdr>
          <w:bottom w:val="none" w:sz="0" w:space="0" w:color="auto"/>
        </w:pBdr>
        <w:autoSpaceDE w:val="0"/>
        <w:autoSpaceDN w:val="0"/>
        <w:spacing w:before="1" w:after="0"/>
        <w:ind w:left="94" w:right="230"/>
        <w:contextualSpacing w:val="0"/>
        <w:jc w:val="center"/>
        <w:rPr>
          <w:rFonts w:asciiTheme="minorHAnsi" w:eastAsiaTheme="minorEastAsia" w:hAnsiTheme="minorHAnsi" w:cstheme="minorBidi"/>
          <w:b/>
          <w:bCs/>
          <w:color w:val="000000" w:themeColor="text1"/>
          <w:spacing w:val="0"/>
          <w:kern w:val="0"/>
          <w:sz w:val="32"/>
          <w:szCs w:val="32"/>
          <w:lang w:val="cs-CZ"/>
        </w:rPr>
      </w:pPr>
    </w:p>
    <w:p w:rsidR="001D6BDF" w:rsidRPr="001D6BDF" w:rsidRDefault="001D6BDF" w:rsidP="001D6BDF">
      <w:pPr>
        <w:pStyle w:val="Nzev"/>
        <w:widowControl w:val="0"/>
        <w:pBdr>
          <w:bottom w:val="none" w:sz="0" w:space="0" w:color="auto"/>
        </w:pBdr>
        <w:autoSpaceDE w:val="0"/>
        <w:autoSpaceDN w:val="0"/>
        <w:spacing w:before="1" w:after="0"/>
        <w:ind w:left="94" w:right="230"/>
        <w:contextualSpacing w:val="0"/>
        <w:jc w:val="center"/>
        <w:rPr>
          <w:rFonts w:asciiTheme="minorHAnsi" w:eastAsiaTheme="minorEastAsia" w:hAnsiTheme="minorHAnsi" w:cstheme="minorBidi"/>
          <w:b/>
          <w:bCs/>
          <w:color w:val="000000" w:themeColor="text1"/>
          <w:spacing w:val="0"/>
          <w:kern w:val="0"/>
          <w:sz w:val="32"/>
          <w:szCs w:val="32"/>
          <w:lang w:val="cs-CZ"/>
        </w:rPr>
      </w:pPr>
    </w:p>
    <w:p w:rsidR="001D6BDF" w:rsidRPr="001D6BDF" w:rsidRDefault="001D6BDF" w:rsidP="001D6BDF">
      <w:pPr>
        <w:pStyle w:val="Nzev"/>
        <w:widowControl w:val="0"/>
        <w:pBdr>
          <w:bottom w:val="none" w:sz="0" w:space="0" w:color="auto"/>
        </w:pBdr>
        <w:autoSpaceDE w:val="0"/>
        <w:autoSpaceDN w:val="0"/>
        <w:spacing w:before="1" w:after="0"/>
        <w:ind w:left="94" w:right="230"/>
        <w:contextualSpacing w:val="0"/>
        <w:jc w:val="center"/>
        <w:rPr>
          <w:rFonts w:asciiTheme="minorHAnsi" w:eastAsiaTheme="minorEastAsia" w:hAnsiTheme="minorHAnsi" w:cstheme="minorBidi"/>
          <w:b/>
          <w:bCs/>
          <w:color w:val="000000" w:themeColor="text1"/>
          <w:spacing w:val="0"/>
          <w:kern w:val="0"/>
          <w:sz w:val="32"/>
          <w:szCs w:val="32"/>
          <w:lang w:val="cs-CZ"/>
        </w:rPr>
      </w:pPr>
    </w:p>
    <w:p w:rsidR="001867BC" w:rsidRPr="001D6BDF" w:rsidRDefault="000D7708" w:rsidP="001D6BDF">
      <w:pPr>
        <w:pStyle w:val="Nzev"/>
        <w:widowControl w:val="0"/>
        <w:pBdr>
          <w:bottom w:val="none" w:sz="0" w:space="0" w:color="auto"/>
        </w:pBdr>
        <w:autoSpaceDE w:val="0"/>
        <w:autoSpaceDN w:val="0"/>
        <w:spacing w:before="1" w:after="0"/>
        <w:ind w:left="94" w:right="230"/>
        <w:contextualSpacing w:val="0"/>
        <w:jc w:val="both"/>
        <w:rPr>
          <w:rFonts w:ascii="Arial" w:eastAsiaTheme="minorEastAsia" w:hAnsi="Arial" w:cs="Arial"/>
          <w:color w:val="000000" w:themeColor="text1"/>
          <w:spacing w:val="0"/>
          <w:kern w:val="0"/>
          <w:sz w:val="32"/>
          <w:szCs w:val="32"/>
          <w:lang w:val="cs-CZ"/>
        </w:rPr>
      </w:pPr>
      <w:r w:rsidRPr="001D6BDF">
        <w:rPr>
          <w:rFonts w:ascii="Arial" w:eastAsiaTheme="minorEastAsia" w:hAnsi="Arial" w:cs="Arial"/>
          <w:color w:val="000000" w:themeColor="text1"/>
          <w:spacing w:val="0"/>
          <w:kern w:val="0"/>
          <w:sz w:val="32"/>
          <w:szCs w:val="32"/>
          <w:lang w:val="cs-CZ"/>
        </w:rPr>
        <w:t>Implemented within the project: '</w:t>
      </w:r>
      <w:r w:rsidR="002A46A1" w:rsidRPr="001D6BDF">
        <w:rPr>
          <w:rFonts w:ascii="Arial" w:eastAsiaTheme="minorEastAsia" w:hAnsi="Arial" w:cs="Arial"/>
          <w:color w:val="000000" w:themeColor="text1"/>
          <w:spacing w:val="0"/>
          <w:kern w:val="0"/>
          <w:sz w:val="32"/>
          <w:szCs w:val="32"/>
          <w:lang w:val="cs-CZ"/>
        </w:rPr>
        <w:t>Support for Enhancing the Career Development of High-Potential Researchers After a Career Break</w:t>
      </w:r>
      <w:r w:rsidR="002A46A1" w:rsidRPr="001D6BDF">
        <w:rPr>
          <w:rFonts w:ascii="Arial" w:eastAsiaTheme="minorEastAsia" w:hAnsi="Arial" w:cs="Arial"/>
          <w:color w:val="000000" w:themeColor="text1"/>
          <w:spacing w:val="0"/>
          <w:kern w:val="0"/>
          <w:sz w:val="32"/>
          <w:szCs w:val="32"/>
          <w:lang w:val="cs-CZ"/>
        </w:rPr>
        <w:t xml:space="preserve"> </w:t>
      </w:r>
      <w:r w:rsidRPr="001D6BDF">
        <w:rPr>
          <w:rFonts w:ascii="Arial" w:eastAsiaTheme="minorEastAsia" w:hAnsi="Arial" w:cs="Arial"/>
          <w:color w:val="000000" w:themeColor="text1"/>
          <w:spacing w:val="0"/>
          <w:kern w:val="0"/>
          <w:sz w:val="32"/>
          <w:szCs w:val="32"/>
          <w:lang w:val="cs-CZ"/>
        </w:rPr>
        <w:t xml:space="preserve">' (reg. no. CZ.02.01.01/00/24_037/0013848) </w:t>
      </w:r>
      <w:r w:rsidR="001D6BDF" w:rsidRPr="001D6BDF">
        <w:rPr>
          <w:rFonts w:ascii="Arial" w:eastAsiaTheme="minorEastAsia" w:hAnsi="Arial" w:cs="Arial"/>
          <w:color w:val="000000" w:themeColor="text1"/>
          <w:spacing w:val="0"/>
          <w:kern w:val="0"/>
          <w:sz w:val="32"/>
          <w:szCs w:val="32"/>
          <w:lang w:val="cs-CZ"/>
        </w:rPr>
        <w:t xml:space="preserve">within the Operational </w:t>
      </w:r>
      <w:proofErr w:type="spellStart"/>
      <w:r w:rsidR="001D6BDF" w:rsidRPr="001D6BDF">
        <w:rPr>
          <w:rFonts w:ascii="Arial" w:eastAsiaTheme="minorEastAsia" w:hAnsi="Arial" w:cs="Arial"/>
          <w:color w:val="000000" w:themeColor="text1"/>
          <w:spacing w:val="0"/>
          <w:kern w:val="0"/>
          <w:sz w:val="32"/>
          <w:szCs w:val="32"/>
          <w:lang w:val="cs-CZ"/>
        </w:rPr>
        <w:t>Programme</w:t>
      </w:r>
      <w:proofErr w:type="spellEnd"/>
      <w:r w:rsidR="001D6BDF" w:rsidRPr="001D6BDF">
        <w:rPr>
          <w:rFonts w:ascii="Arial" w:eastAsiaTheme="minorEastAsia" w:hAnsi="Arial" w:cs="Arial"/>
          <w:color w:val="000000" w:themeColor="text1"/>
          <w:spacing w:val="0"/>
          <w:kern w:val="0"/>
          <w:sz w:val="32"/>
          <w:szCs w:val="32"/>
          <w:lang w:val="cs-CZ"/>
        </w:rPr>
        <w:t xml:space="preserve"> Johannes Amos </w:t>
      </w:r>
      <w:proofErr w:type="spellStart"/>
      <w:r w:rsidR="001D6BDF" w:rsidRPr="001D6BDF">
        <w:rPr>
          <w:rFonts w:ascii="Arial" w:eastAsiaTheme="minorEastAsia" w:hAnsi="Arial" w:cs="Arial"/>
          <w:color w:val="000000" w:themeColor="text1"/>
          <w:spacing w:val="0"/>
          <w:kern w:val="0"/>
          <w:sz w:val="32"/>
          <w:szCs w:val="32"/>
          <w:lang w:val="cs-CZ"/>
        </w:rPr>
        <w:t>Comenius</w:t>
      </w:r>
      <w:proofErr w:type="spellEnd"/>
      <w:r w:rsidRPr="001D6BDF">
        <w:rPr>
          <w:rFonts w:ascii="Arial" w:eastAsiaTheme="minorEastAsia" w:hAnsi="Arial" w:cs="Arial"/>
          <w:color w:val="000000" w:themeColor="text1"/>
          <w:spacing w:val="0"/>
          <w:kern w:val="0"/>
          <w:sz w:val="32"/>
          <w:szCs w:val="32"/>
          <w:lang w:val="cs-CZ"/>
        </w:rPr>
        <w:t>.</w:t>
      </w:r>
    </w:p>
    <w:p w:rsidR="001D6BDF" w:rsidRPr="001D6BDF" w:rsidRDefault="001D6BDF" w:rsidP="001D6BDF">
      <w:pPr>
        <w:pStyle w:val="Zkladntext"/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iCs/>
          <w:sz w:val="52"/>
          <w:lang w:val="cs-CZ"/>
        </w:rPr>
      </w:pPr>
    </w:p>
    <w:p w:rsidR="001D6BDF" w:rsidRPr="001D6BDF" w:rsidRDefault="001D6BDF" w:rsidP="001D6BDF">
      <w:pPr>
        <w:pStyle w:val="Zkladntext"/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iCs/>
          <w:sz w:val="52"/>
          <w:lang w:val="cs-CZ"/>
        </w:rPr>
      </w:pPr>
    </w:p>
    <w:p w:rsidR="001D6BDF" w:rsidRPr="001D6BDF" w:rsidRDefault="001D6BDF" w:rsidP="001D6BDF">
      <w:pPr>
        <w:pStyle w:val="Zkladntext"/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iCs/>
          <w:sz w:val="52"/>
          <w:lang w:val="cs-CZ"/>
        </w:rPr>
      </w:pPr>
    </w:p>
    <w:p w:rsidR="001D6BDF" w:rsidRPr="001D6BDF" w:rsidRDefault="001D6BDF" w:rsidP="001D6BDF">
      <w:pPr>
        <w:pStyle w:val="Zkladntext"/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iCs/>
          <w:sz w:val="52"/>
          <w:lang w:val="cs-CZ"/>
        </w:rPr>
      </w:pPr>
    </w:p>
    <w:p w:rsidR="001867BC" w:rsidRPr="001D6BDF" w:rsidRDefault="000D7708" w:rsidP="001D6BDF">
      <w:pPr>
        <w:pStyle w:val="Nadpis1"/>
        <w:keepNext w:val="0"/>
        <w:keepLines w:val="0"/>
        <w:widowControl w:val="0"/>
        <w:autoSpaceDE w:val="0"/>
        <w:autoSpaceDN w:val="0"/>
        <w:spacing w:before="0" w:line="240" w:lineRule="auto"/>
        <w:ind w:left="87" w:right="230"/>
        <w:jc w:val="center"/>
        <w:rPr>
          <w:rFonts w:ascii="Arial" w:eastAsia="Arial" w:hAnsi="Arial" w:cs="Arial"/>
          <w:color w:val="auto"/>
          <w:sz w:val="36"/>
          <w:szCs w:val="36"/>
          <w:lang w:val="cs-CZ"/>
        </w:rPr>
      </w:pPr>
      <w:r w:rsidRPr="001D6BDF">
        <w:rPr>
          <w:rFonts w:ascii="Arial" w:eastAsia="Arial" w:hAnsi="Arial" w:cs="Arial"/>
          <w:color w:val="auto"/>
          <w:sz w:val="36"/>
          <w:szCs w:val="36"/>
          <w:lang w:val="cs-CZ"/>
        </w:rPr>
        <w:t>Data Management Plan</w:t>
      </w:r>
    </w:p>
    <w:p w:rsidR="001867BC" w:rsidRDefault="000D7708" w:rsidP="001D6BDF">
      <w:pPr>
        <w:widowControl w:val="0"/>
        <w:autoSpaceDE w:val="0"/>
        <w:autoSpaceDN w:val="0"/>
        <w:spacing w:before="184" w:after="0" w:line="240" w:lineRule="auto"/>
        <w:ind w:right="134"/>
        <w:jc w:val="center"/>
        <w:rPr>
          <w:rFonts w:ascii="Arial" w:eastAsia="Arial" w:hAnsi="Arial" w:cs="Arial"/>
          <w:b/>
          <w:sz w:val="24"/>
          <w:lang w:val="cs-CZ"/>
        </w:rPr>
      </w:pPr>
      <w:r w:rsidRPr="001D6BDF">
        <w:rPr>
          <w:rFonts w:ascii="Arial" w:eastAsia="Arial" w:hAnsi="Arial" w:cs="Arial"/>
          <w:b/>
          <w:sz w:val="24"/>
          <w:lang w:val="cs-CZ"/>
        </w:rPr>
        <w:t>Version [1.0]</w:t>
      </w:r>
    </w:p>
    <w:p w:rsidR="001D6BDF" w:rsidRPr="001D6BDF" w:rsidRDefault="001D6BDF" w:rsidP="001D6BDF">
      <w:pPr>
        <w:pStyle w:val="Zkladntext"/>
        <w:widowControl w:val="0"/>
        <w:autoSpaceDE w:val="0"/>
        <w:autoSpaceDN w:val="0"/>
        <w:spacing w:before="29" w:after="0" w:line="240" w:lineRule="auto"/>
        <w:rPr>
          <w:rFonts w:ascii="Arial" w:eastAsia="Arial" w:hAnsi="Arial" w:cs="Arial"/>
          <w:b/>
          <w:sz w:val="24"/>
          <w:lang w:val="cs-CZ"/>
        </w:rPr>
      </w:pPr>
    </w:p>
    <w:p w:rsidR="001867BC" w:rsidRDefault="000D7708" w:rsidP="001D6BDF">
      <w:pPr>
        <w:widowControl w:val="0"/>
        <w:autoSpaceDE w:val="0"/>
        <w:autoSpaceDN w:val="0"/>
        <w:spacing w:after="0" w:line="240" w:lineRule="auto"/>
        <w:ind w:left="94" w:right="230"/>
        <w:jc w:val="center"/>
        <w:rPr>
          <w:rFonts w:ascii="Arial" w:eastAsia="Arial" w:hAnsi="Arial" w:cs="Arial"/>
          <w:b/>
          <w:color w:val="000000"/>
          <w:spacing w:val="-2"/>
          <w:sz w:val="24"/>
          <w:shd w:val="clear" w:color="auto" w:fill="EEEEEE"/>
          <w:lang w:val="cs-CZ"/>
        </w:rPr>
      </w:pPr>
      <w:r w:rsidRPr="001D6BDF">
        <w:rPr>
          <w:rFonts w:ascii="Arial" w:eastAsia="Arial" w:hAnsi="Arial" w:cs="Arial"/>
          <w:b/>
          <w:color w:val="000000"/>
          <w:spacing w:val="-2"/>
          <w:sz w:val="24"/>
          <w:shd w:val="clear" w:color="auto" w:fill="EEEEEE"/>
          <w:lang w:val="cs-CZ"/>
        </w:rPr>
        <w:t>[DD.MM.YYYY]</w:t>
      </w:r>
    </w:p>
    <w:p w:rsidR="001D6BDF" w:rsidRDefault="001D6BDF" w:rsidP="001D6BDF">
      <w:pPr>
        <w:widowControl w:val="0"/>
        <w:autoSpaceDE w:val="0"/>
        <w:autoSpaceDN w:val="0"/>
        <w:spacing w:after="0" w:line="240" w:lineRule="auto"/>
        <w:ind w:left="94" w:right="230"/>
        <w:jc w:val="center"/>
        <w:rPr>
          <w:rFonts w:ascii="Arial" w:eastAsia="Arial" w:hAnsi="Arial" w:cs="Arial"/>
          <w:b/>
          <w:color w:val="000000"/>
          <w:spacing w:val="-2"/>
          <w:sz w:val="24"/>
          <w:shd w:val="clear" w:color="auto" w:fill="EEEEEE"/>
          <w:lang w:val="cs-CZ"/>
        </w:rPr>
      </w:pPr>
    </w:p>
    <w:p w:rsidR="001D6BDF" w:rsidRPr="001D6BDF" w:rsidRDefault="001D6BDF" w:rsidP="001D6BDF">
      <w:pPr>
        <w:widowControl w:val="0"/>
        <w:autoSpaceDE w:val="0"/>
        <w:autoSpaceDN w:val="0"/>
        <w:spacing w:after="0" w:line="240" w:lineRule="auto"/>
        <w:ind w:left="94" w:right="230"/>
        <w:jc w:val="center"/>
        <w:rPr>
          <w:rFonts w:ascii="Arial" w:eastAsia="Arial" w:hAnsi="Arial" w:cs="Arial"/>
          <w:b/>
          <w:color w:val="000000"/>
          <w:spacing w:val="-2"/>
          <w:sz w:val="24"/>
          <w:shd w:val="clear" w:color="auto" w:fill="EEEEEE"/>
          <w:lang w:val="cs-CZ"/>
        </w:rPr>
      </w:pPr>
    </w:p>
    <w:p w:rsidR="001D6BDF" w:rsidRDefault="000D7708" w:rsidP="001D6BDF">
      <w:pPr>
        <w:widowControl w:val="0"/>
        <w:autoSpaceDE w:val="0"/>
        <w:autoSpaceDN w:val="0"/>
        <w:spacing w:after="0"/>
        <w:ind w:left="80" w:right="230"/>
        <w:jc w:val="center"/>
        <w:rPr>
          <w:rFonts w:ascii="Arial" w:eastAsia="Arial" w:hAnsi="Arial" w:cs="Arial"/>
          <w:i/>
          <w:sz w:val="18"/>
          <w:lang w:val="cs-CZ"/>
        </w:rPr>
      </w:pPr>
      <w:r w:rsidRPr="001D6BDF">
        <w:rPr>
          <w:rFonts w:ascii="Arial" w:eastAsia="Arial" w:hAnsi="Arial" w:cs="Arial"/>
          <w:i/>
          <w:sz w:val="18"/>
          <w:lang w:val="cs-CZ"/>
        </w:rPr>
        <w:t xml:space="preserve">Note: It is recommended to use suitable tools (e.g. Data Stewardship Wizard – DSW) to generate the DMP in </w:t>
      </w:r>
      <w:proofErr w:type="spellStart"/>
      <w:r w:rsidRPr="001D6BDF">
        <w:rPr>
          <w:rFonts w:ascii="Arial" w:eastAsia="Arial" w:hAnsi="Arial" w:cs="Arial"/>
          <w:i/>
          <w:sz w:val="18"/>
          <w:lang w:val="cs-CZ"/>
        </w:rPr>
        <w:t>the</w:t>
      </w:r>
      <w:proofErr w:type="spellEnd"/>
      <w:r w:rsidRPr="001D6BDF">
        <w:rPr>
          <w:rFonts w:ascii="Arial" w:eastAsia="Arial" w:hAnsi="Arial" w:cs="Arial"/>
          <w:i/>
          <w:sz w:val="18"/>
          <w:lang w:val="cs-CZ"/>
        </w:rPr>
        <w:t xml:space="preserve"> </w:t>
      </w:r>
      <w:proofErr w:type="spellStart"/>
      <w:r w:rsidRPr="001D6BDF">
        <w:rPr>
          <w:rFonts w:ascii="Arial" w:eastAsia="Arial" w:hAnsi="Arial" w:cs="Arial"/>
          <w:i/>
          <w:sz w:val="18"/>
          <w:lang w:val="cs-CZ"/>
        </w:rPr>
        <w:t>Horizon</w:t>
      </w:r>
      <w:proofErr w:type="spellEnd"/>
      <w:r w:rsidRPr="001D6BDF">
        <w:rPr>
          <w:rFonts w:ascii="Arial" w:eastAsia="Arial" w:hAnsi="Arial" w:cs="Arial"/>
          <w:i/>
          <w:sz w:val="18"/>
          <w:lang w:val="cs-CZ"/>
        </w:rPr>
        <w:t xml:space="preserve"> </w:t>
      </w:r>
      <w:proofErr w:type="spellStart"/>
      <w:r w:rsidRPr="001D6BDF">
        <w:rPr>
          <w:rFonts w:ascii="Arial" w:eastAsia="Arial" w:hAnsi="Arial" w:cs="Arial"/>
          <w:i/>
          <w:sz w:val="18"/>
          <w:lang w:val="cs-CZ"/>
        </w:rPr>
        <w:t>Europe</w:t>
      </w:r>
      <w:proofErr w:type="spellEnd"/>
      <w:r w:rsidRPr="001D6BDF">
        <w:rPr>
          <w:rFonts w:ascii="Arial" w:eastAsia="Arial" w:hAnsi="Arial" w:cs="Arial"/>
          <w:i/>
          <w:sz w:val="18"/>
          <w:lang w:val="cs-CZ"/>
        </w:rPr>
        <w:t xml:space="preserve"> </w:t>
      </w:r>
      <w:proofErr w:type="spellStart"/>
      <w:r w:rsidRPr="001D6BDF">
        <w:rPr>
          <w:rFonts w:ascii="Arial" w:eastAsia="Arial" w:hAnsi="Arial" w:cs="Arial"/>
          <w:i/>
          <w:sz w:val="18"/>
          <w:lang w:val="cs-CZ"/>
        </w:rPr>
        <w:t>format</w:t>
      </w:r>
      <w:proofErr w:type="spellEnd"/>
      <w:r w:rsidRPr="001D6BDF">
        <w:rPr>
          <w:rFonts w:ascii="Arial" w:eastAsia="Arial" w:hAnsi="Arial" w:cs="Arial"/>
          <w:i/>
          <w:sz w:val="18"/>
          <w:lang w:val="cs-CZ"/>
        </w:rPr>
        <w:t>.</w:t>
      </w:r>
    </w:p>
    <w:p w:rsidR="001D6BDF" w:rsidRDefault="001D6BDF">
      <w:pPr>
        <w:rPr>
          <w:rFonts w:ascii="Arial" w:eastAsia="Arial" w:hAnsi="Arial" w:cs="Arial"/>
          <w:i/>
          <w:sz w:val="18"/>
          <w:lang w:val="cs-CZ"/>
        </w:rPr>
      </w:pPr>
      <w:r>
        <w:rPr>
          <w:rFonts w:ascii="Arial" w:eastAsia="Arial" w:hAnsi="Arial" w:cs="Arial"/>
          <w:i/>
          <w:sz w:val="18"/>
          <w:lang w:val="cs-CZ"/>
        </w:rPr>
        <w:br w:type="page"/>
      </w:r>
    </w:p>
    <w:tbl>
      <w:tblPr>
        <w:tblW w:w="0" w:type="auto"/>
        <w:tblInd w:w="4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6"/>
        <w:gridCol w:w="1667"/>
        <w:gridCol w:w="6331"/>
      </w:tblGrid>
      <w:tr w:rsidR="001D6BDF" w:rsidTr="0001254D">
        <w:trPr>
          <w:trHeight w:val="551"/>
        </w:trPr>
        <w:tc>
          <w:tcPr>
            <w:tcW w:w="9004" w:type="dxa"/>
            <w:gridSpan w:val="3"/>
          </w:tcPr>
          <w:p w:rsidR="001D6BDF" w:rsidRPr="001D6BDF" w:rsidRDefault="001D6BDF" w:rsidP="0001254D">
            <w:pPr>
              <w:pStyle w:val="TableParagraph"/>
              <w:spacing w:before="121"/>
              <w:jc w:val="center"/>
              <w:rPr>
                <w:b/>
                <w:sz w:val="28"/>
                <w:lang w:val="en-GB"/>
              </w:rPr>
            </w:pPr>
            <w:r w:rsidRPr="001D6BDF">
              <w:rPr>
                <w:b/>
                <w:sz w:val="28"/>
                <w:lang w:val="en-GB"/>
              </w:rPr>
              <w:lastRenderedPageBreak/>
              <w:t>History of changes</w:t>
            </w:r>
          </w:p>
        </w:tc>
      </w:tr>
      <w:tr w:rsidR="001D6BDF" w:rsidTr="0001254D">
        <w:trPr>
          <w:trHeight w:val="436"/>
        </w:trPr>
        <w:tc>
          <w:tcPr>
            <w:tcW w:w="1006" w:type="dxa"/>
          </w:tcPr>
          <w:p w:rsidR="001D6BDF" w:rsidRPr="001D6BDF" w:rsidRDefault="001D6BDF" w:rsidP="0001254D">
            <w:pPr>
              <w:pStyle w:val="TableParagraph"/>
              <w:spacing w:before="60"/>
              <w:ind w:right="126"/>
              <w:jc w:val="center"/>
              <w:rPr>
                <w:b/>
                <w:sz w:val="24"/>
                <w:lang w:val="en-GB"/>
              </w:rPr>
            </w:pPr>
            <w:r w:rsidRPr="001D6BDF">
              <w:rPr>
                <w:b/>
                <w:spacing w:val="-4"/>
                <w:sz w:val="24"/>
                <w:lang w:val="en-GB"/>
              </w:rPr>
              <w:t>Ver</w:t>
            </w:r>
            <w:r w:rsidRPr="001D6BDF">
              <w:rPr>
                <w:b/>
                <w:spacing w:val="-4"/>
                <w:sz w:val="24"/>
                <w:lang w:val="en-GB"/>
              </w:rPr>
              <w:t>sion</w:t>
            </w:r>
          </w:p>
        </w:tc>
        <w:tc>
          <w:tcPr>
            <w:tcW w:w="1667" w:type="dxa"/>
          </w:tcPr>
          <w:p w:rsidR="001D6BDF" w:rsidRPr="001D6BDF" w:rsidRDefault="001D6BDF" w:rsidP="0001254D">
            <w:pPr>
              <w:pStyle w:val="TableParagraph"/>
              <w:spacing w:before="60"/>
              <w:ind w:left="114"/>
              <w:rPr>
                <w:b/>
                <w:sz w:val="24"/>
                <w:lang w:val="en-GB"/>
              </w:rPr>
            </w:pPr>
            <w:r w:rsidRPr="001D6BDF">
              <w:rPr>
                <w:b/>
                <w:spacing w:val="-2"/>
                <w:sz w:val="24"/>
                <w:lang w:val="en-GB"/>
              </w:rPr>
              <w:t>Dat</w:t>
            </w:r>
            <w:r w:rsidRPr="001D6BDF">
              <w:rPr>
                <w:b/>
                <w:spacing w:val="-2"/>
                <w:sz w:val="24"/>
                <w:lang w:val="en-GB"/>
              </w:rPr>
              <w:t>e</w:t>
            </w:r>
          </w:p>
        </w:tc>
        <w:tc>
          <w:tcPr>
            <w:tcW w:w="6331" w:type="dxa"/>
          </w:tcPr>
          <w:p w:rsidR="001D6BDF" w:rsidRPr="001D6BDF" w:rsidRDefault="001D6BDF" w:rsidP="0001254D">
            <w:pPr>
              <w:pStyle w:val="TableParagraph"/>
              <w:spacing w:before="60"/>
              <w:ind w:left="111"/>
              <w:rPr>
                <w:b/>
                <w:sz w:val="24"/>
                <w:lang w:val="en-GB"/>
              </w:rPr>
            </w:pPr>
            <w:r w:rsidRPr="001D6BDF">
              <w:rPr>
                <w:b/>
                <w:spacing w:val="-2"/>
                <w:sz w:val="24"/>
                <w:lang w:val="en-GB"/>
              </w:rPr>
              <w:t>Changes</w:t>
            </w:r>
          </w:p>
        </w:tc>
      </w:tr>
      <w:tr w:rsidR="001D6BDF" w:rsidTr="0001254D">
        <w:trPr>
          <w:trHeight w:val="386"/>
        </w:trPr>
        <w:tc>
          <w:tcPr>
            <w:tcW w:w="1006" w:type="dxa"/>
          </w:tcPr>
          <w:p w:rsidR="001D6BDF" w:rsidRPr="001D6BDF" w:rsidRDefault="001D6BDF" w:rsidP="0001254D">
            <w:pPr>
              <w:pStyle w:val="TableParagraph"/>
              <w:jc w:val="center"/>
              <w:rPr>
                <w:sz w:val="20"/>
                <w:lang w:val="en-GB"/>
              </w:rPr>
            </w:pPr>
            <w:r w:rsidRPr="001D6BDF">
              <w:rPr>
                <w:spacing w:val="-5"/>
                <w:sz w:val="20"/>
                <w:lang w:val="en-GB"/>
              </w:rPr>
              <w:t>1.0</w:t>
            </w:r>
          </w:p>
        </w:tc>
        <w:tc>
          <w:tcPr>
            <w:tcW w:w="1667" w:type="dxa"/>
          </w:tcPr>
          <w:p w:rsidR="001D6BDF" w:rsidRPr="001D6BDF" w:rsidRDefault="001D6BDF" w:rsidP="0001254D">
            <w:pPr>
              <w:pStyle w:val="TableParagraph"/>
              <w:ind w:left="143"/>
              <w:rPr>
                <w:sz w:val="20"/>
                <w:lang w:val="en-GB"/>
              </w:rPr>
            </w:pPr>
            <w:r w:rsidRPr="001D6BDF">
              <w:rPr>
                <w:spacing w:val="-2"/>
                <w:sz w:val="20"/>
                <w:lang w:val="en-GB"/>
              </w:rPr>
              <w:t>[</w:t>
            </w:r>
            <w:r w:rsidRPr="001D6BDF">
              <w:rPr>
                <w:color w:val="000000"/>
                <w:spacing w:val="-2"/>
                <w:sz w:val="20"/>
                <w:shd w:val="clear" w:color="auto" w:fill="EEEEEE"/>
                <w:lang w:val="en-GB"/>
              </w:rPr>
              <w:t>DD.MM.YYYY</w:t>
            </w:r>
            <w:r w:rsidRPr="001D6BDF">
              <w:rPr>
                <w:color w:val="000000"/>
                <w:spacing w:val="-2"/>
                <w:sz w:val="20"/>
                <w:lang w:val="en-GB"/>
              </w:rPr>
              <w:t>]</w:t>
            </w:r>
          </w:p>
        </w:tc>
        <w:tc>
          <w:tcPr>
            <w:tcW w:w="6331" w:type="dxa"/>
          </w:tcPr>
          <w:p w:rsidR="001D6BDF" w:rsidRPr="001D6BDF" w:rsidRDefault="001D6BDF" w:rsidP="0001254D">
            <w:pPr>
              <w:pStyle w:val="TableParagraph"/>
              <w:ind w:left="111"/>
              <w:rPr>
                <w:sz w:val="20"/>
                <w:lang w:val="en-GB"/>
              </w:rPr>
            </w:pPr>
            <w:r w:rsidRPr="001D6BDF">
              <w:rPr>
                <w:sz w:val="20"/>
                <w:lang w:val="en-GB"/>
              </w:rPr>
              <w:t>[</w:t>
            </w:r>
            <w:r w:rsidRPr="001D6BDF">
              <w:rPr>
                <w:color w:val="000000"/>
                <w:spacing w:val="-2"/>
                <w:sz w:val="20"/>
                <w:shd w:val="clear" w:color="auto" w:fill="EEEEEE"/>
                <w:lang w:val="en-GB"/>
              </w:rPr>
              <w:t>Brief description of changes compared to previous version)]</w:t>
            </w:r>
          </w:p>
        </w:tc>
      </w:tr>
      <w:tr w:rsidR="001D6BDF" w:rsidTr="0001254D">
        <w:trPr>
          <w:trHeight w:val="383"/>
        </w:trPr>
        <w:tc>
          <w:tcPr>
            <w:tcW w:w="1006" w:type="dxa"/>
          </w:tcPr>
          <w:p w:rsidR="001D6BDF" w:rsidRPr="001D6BDF" w:rsidRDefault="001D6BDF" w:rsidP="0001254D">
            <w:pPr>
              <w:pStyle w:val="TableParagraph"/>
              <w:jc w:val="center"/>
              <w:rPr>
                <w:sz w:val="20"/>
                <w:lang w:val="en-GB"/>
              </w:rPr>
            </w:pPr>
            <w:r w:rsidRPr="001D6BDF">
              <w:rPr>
                <w:spacing w:val="-5"/>
                <w:sz w:val="20"/>
                <w:lang w:val="en-GB"/>
              </w:rPr>
              <w:t>2.0</w:t>
            </w:r>
          </w:p>
        </w:tc>
        <w:tc>
          <w:tcPr>
            <w:tcW w:w="1667" w:type="dxa"/>
          </w:tcPr>
          <w:p w:rsidR="001D6BDF" w:rsidRPr="001D6BDF" w:rsidRDefault="001D6BDF" w:rsidP="0001254D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en-GB"/>
              </w:rPr>
            </w:pPr>
          </w:p>
        </w:tc>
        <w:tc>
          <w:tcPr>
            <w:tcW w:w="6331" w:type="dxa"/>
          </w:tcPr>
          <w:p w:rsidR="001D6BDF" w:rsidRPr="001D6BDF" w:rsidRDefault="001D6BDF" w:rsidP="0001254D">
            <w:pPr>
              <w:pStyle w:val="TableParagraph"/>
              <w:spacing w:before="0"/>
              <w:ind w:left="0"/>
              <w:rPr>
                <w:rFonts w:ascii="Times New Roman"/>
                <w:sz w:val="18"/>
                <w:lang w:val="en-GB"/>
              </w:rPr>
            </w:pPr>
          </w:p>
        </w:tc>
      </w:tr>
    </w:tbl>
    <w:p w:rsidR="001D6BDF" w:rsidRDefault="001D6BDF"/>
    <w:p w:rsidR="001D6BDF" w:rsidRDefault="001D6BDF">
      <w:r>
        <w:br w:type="page"/>
      </w:r>
    </w:p>
    <w:p w:rsidR="001D6BDF" w:rsidRDefault="001D6BDF" w:rsidP="001D6BDF">
      <w:pPr>
        <w:pStyle w:val="Nadpis1"/>
        <w:keepNext w:val="0"/>
        <w:keepLines w:val="0"/>
        <w:widowControl w:val="0"/>
        <w:autoSpaceDE w:val="0"/>
        <w:autoSpaceDN w:val="0"/>
        <w:spacing w:before="0" w:line="240" w:lineRule="auto"/>
        <w:ind w:left="49"/>
        <w:rPr>
          <w:rFonts w:ascii="Arial" w:eastAsia="Arial" w:hAnsi="Arial" w:cs="Arial"/>
          <w:color w:val="auto"/>
          <w:spacing w:val="-2"/>
          <w:sz w:val="36"/>
          <w:szCs w:val="36"/>
          <w:lang w:val="cs-CZ"/>
        </w:rPr>
      </w:pPr>
    </w:p>
    <w:p w:rsidR="001867BC" w:rsidRDefault="000D7708" w:rsidP="001D6BDF">
      <w:pPr>
        <w:pStyle w:val="Nadpis1"/>
        <w:keepNext w:val="0"/>
        <w:keepLines w:val="0"/>
        <w:widowControl w:val="0"/>
        <w:autoSpaceDE w:val="0"/>
        <w:autoSpaceDN w:val="0"/>
        <w:spacing w:before="0" w:line="240" w:lineRule="auto"/>
        <w:ind w:left="49"/>
      </w:pPr>
      <w:r w:rsidRPr="001D6BDF">
        <w:rPr>
          <w:rFonts w:ascii="Arial" w:eastAsia="Arial" w:hAnsi="Arial" w:cs="Arial"/>
          <w:color w:val="auto"/>
          <w:spacing w:val="-2"/>
          <w:sz w:val="36"/>
          <w:szCs w:val="36"/>
          <w:lang w:val="cs-CZ"/>
        </w:rPr>
        <w:t>CONTRIBUTORS</w:t>
      </w:r>
    </w:p>
    <w:p w:rsidR="001867BC" w:rsidRPr="001D6BDF" w:rsidRDefault="000D7708" w:rsidP="001D6BDF">
      <w:pPr>
        <w:pStyle w:val="Nadpis5"/>
        <w:keepNext w:val="0"/>
        <w:keepLines w:val="0"/>
        <w:widowControl w:val="0"/>
        <w:autoSpaceDE w:val="0"/>
        <w:autoSpaceDN w:val="0"/>
        <w:spacing w:before="330" w:line="240" w:lineRule="auto"/>
        <w:ind w:left="33"/>
        <w:rPr>
          <w:rFonts w:ascii="Open Sans" w:eastAsia="Arial" w:hAnsi="Open Sans" w:cs="Arial"/>
          <w:color w:val="auto"/>
          <w:lang w:val="cs-CZ"/>
        </w:rPr>
      </w:pPr>
      <w:r w:rsidRPr="001D6BDF">
        <w:rPr>
          <w:rFonts w:ascii="Open Sans" w:eastAsia="Arial" w:hAnsi="Open Sans" w:cs="Arial"/>
          <w:color w:val="auto"/>
          <w:lang w:val="cs-CZ"/>
        </w:rPr>
        <w:t>The following contributors are associated with the project and responsible for data management:</w:t>
      </w:r>
    </w:p>
    <w:p w:rsidR="001D6BDF" w:rsidRDefault="001D6BDF">
      <w:pPr>
        <w:rPr>
          <w:rFonts w:ascii="Open Sans" w:eastAsia="Arial" w:hAnsi="Open Sans" w:cs="Arial"/>
          <w:b/>
          <w:color w:val="000000"/>
          <w:shd w:val="clear" w:color="auto" w:fill="EEEEEE"/>
          <w:lang w:val="cs-CZ"/>
        </w:rPr>
      </w:pPr>
    </w:p>
    <w:p w:rsidR="001D6BDF" w:rsidRDefault="000D7708">
      <w:pPr>
        <w:rPr>
          <w:rFonts w:ascii="Open Sans" w:eastAsia="Arial" w:hAnsi="Open Sans" w:cs="Arial"/>
          <w:b/>
          <w:color w:val="000000"/>
          <w:shd w:val="clear" w:color="auto" w:fill="EEEEEE"/>
          <w:lang w:val="cs-CZ"/>
        </w:rPr>
      </w:pPr>
      <w:r w:rsidRPr="001D6BDF">
        <w:rPr>
          <w:rFonts w:ascii="Open Sans" w:eastAsia="Arial" w:hAnsi="Open Sans" w:cs="Arial"/>
          <w:b/>
          <w:color w:val="000000"/>
          <w:shd w:val="clear" w:color="auto" w:fill="EEEEEE"/>
          <w:lang w:val="cs-CZ"/>
        </w:rPr>
        <w:t xml:space="preserve">[Full </w:t>
      </w:r>
      <w:proofErr w:type="spellStart"/>
      <w:r w:rsidRPr="001D6BDF">
        <w:rPr>
          <w:rFonts w:ascii="Open Sans" w:eastAsia="Arial" w:hAnsi="Open Sans" w:cs="Arial"/>
          <w:b/>
          <w:color w:val="000000"/>
          <w:shd w:val="clear" w:color="auto" w:fill="EEEEEE"/>
          <w:lang w:val="cs-CZ"/>
        </w:rPr>
        <w:t>name</w:t>
      </w:r>
      <w:proofErr w:type="spellEnd"/>
      <w:r w:rsidRPr="001D6BDF">
        <w:rPr>
          <w:rFonts w:ascii="Open Sans" w:eastAsia="Arial" w:hAnsi="Open Sans" w:cs="Arial"/>
          <w:b/>
          <w:color w:val="000000"/>
          <w:shd w:val="clear" w:color="auto" w:fill="EEEEEE"/>
          <w:lang w:val="cs-CZ"/>
        </w:rPr>
        <w:t>]</w:t>
      </w:r>
    </w:p>
    <w:p w:rsidR="001D6BDF" w:rsidRPr="001D6BDF" w:rsidRDefault="000D7708" w:rsidP="001D6BDF">
      <w:pPr>
        <w:widowControl w:val="0"/>
        <w:autoSpaceDE w:val="0"/>
        <w:autoSpaceDN w:val="0"/>
        <w:spacing w:before="1" w:after="0" w:line="256" w:lineRule="auto"/>
        <w:ind w:left="23" w:right="4954"/>
        <w:rPr>
          <w:rFonts w:ascii="Open Sans" w:eastAsia="Arial" w:hAnsi="Open Sans" w:cs="Arial"/>
          <w:color w:val="000000"/>
          <w:shd w:val="clear" w:color="auto" w:fill="EEEEEE"/>
          <w:lang w:val="cs-CZ"/>
        </w:rPr>
      </w:pPr>
      <w:r w:rsidRPr="001D6BDF">
        <w:rPr>
          <w:rFonts w:ascii="Open Sans" w:eastAsia="Arial" w:hAnsi="Open Sans" w:cs="Arial"/>
          <w:color w:val="000000"/>
          <w:shd w:val="clear" w:color="auto" w:fill="EEEEEE"/>
          <w:lang w:val="cs-CZ"/>
        </w:rPr>
        <w:t>[email@example.com], [ORCID], Role:</w:t>
      </w:r>
    </w:p>
    <w:p w:rsidR="001867BC" w:rsidRPr="001D6BDF" w:rsidRDefault="000D7708" w:rsidP="001D6BDF">
      <w:pPr>
        <w:widowControl w:val="0"/>
        <w:autoSpaceDE w:val="0"/>
        <w:autoSpaceDN w:val="0"/>
        <w:spacing w:before="1" w:after="0" w:line="256" w:lineRule="auto"/>
        <w:ind w:left="23" w:right="5515"/>
        <w:rPr>
          <w:rFonts w:ascii="Open Sans" w:eastAsia="Arial" w:hAnsi="Open Sans" w:cs="Arial"/>
          <w:color w:val="000000"/>
          <w:shd w:val="clear" w:color="auto" w:fill="EEEEEE"/>
          <w:lang w:val="cs-CZ"/>
        </w:rPr>
      </w:pPr>
      <w:r w:rsidRPr="001D6BDF">
        <w:rPr>
          <w:rFonts w:ascii="Open Sans" w:eastAsia="Arial" w:hAnsi="Open Sans" w:cs="Arial"/>
          <w:color w:val="000000"/>
          <w:shd w:val="clear" w:color="auto" w:fill="EEEEEE"/>
          <w:lang w:val="cs-CZ"/>
        </w:rPr>
        <w:t>[data steward]</w:t>
      </w:r>
    </w:p>
    <w:p w:rsidR="00D6028E" w:rsidRDefault="000D7708" w:rsidP="00D6028E">
      <w:pPr>
        <w:widowControl w:val="0"/>
        <w:autoSpaceDE w:val="0"/>
        <w:autoSpaceDN w:val="0"/>
        <w:spacing w:before="1" w:after="0" w:line="256" w:lineRule="auto"/>
        <w:ind w:left="23" w:right="4671"/>
        <w:rPr>
          <w:rFonts w:ascii="Open Sans" w:eastAsia="Arial" w:hAnsi="Open Sans" w:cs="Arial"/>
          <w:color w:val="000000"/>
          <w:shd w:val="clear" w:color="auto" w:fill="EEEEEE"/>
          <w:lang w:val="cs-CZ"/>
        </w:rPr>
      </w:pPr>
      <w:proofErr w:type="spellStart"/>
      <w:r w:rsidRPr="001D6BDF">
        <w:rPr>
          <w:rFonts w:ascii="Open Sans" w:eastAsia="Arial" w:hAnsi="Open Sans" w:cs="Arial"/>
          <w:color w:val="000000"/>
          <w:shd w:val="clear" w:color="auto" w:fill="EEEEEE"/>
          <w:lang w:val="cs-CZ"/>
        </w:rPr>
        <w:t>Aff</w:t>
      </w:r>
      <w:r w:rsidRPr="001D6BDF">
        <w:rPr>
          <w:rFonts w:ascii="Open Sans" w:eastAsia="Arial" w:hAnsi="Open Sans" w:cs="Arial"/>
          <w:color w:val="000000"/>
          <w:shd w:val="clear" w:color="auto" w:fill="EEEEEE"/>
          <w:lang w:val="cs-CZ"/>
        </w:rPr>
        <w:t>iliation</w:t>
      </w:r>
      <w:proofErr w:type="spellEnd"/>
      <w:r w:rsidRPr="001D6BDF">
        <w:rPr>
          <w:rFonts w:ascii="Open Sans" w:eastAsia="Arial" w:hAnsi="Open Sans" w:cs="Arial"/>
          <w:color w:val="000000"/>
          <w:shd w:val="clear" w:color="auto" w:fill="EEEEEE"/>
          <w:lang w:val="cs-CZ"/>
        </w:rPr>
        <w:t xml:space="preserve">: [Research </w:t>
      </w:r>
      <w:proofErr w:type="spellStart"/>
      <w:r w:rsidR="00D6028E">
        <w:rPr>
          <w:rFonts w:ascii="Open Sans" w:eastAsia="Arial" w:hAnsi="Open Sans" w:cs="Arial"/>
          <w:color w:val="000000"/>
          <w:shd w:val="clear" w:color="auto" w:fill="EEEEEE"/>
          <w:lang w:val="cs-CZ"/>
        </w:rPr>
        <w:t>o</w:t>
      </w:r>
      <w:r w:rsidRPr="001D6BDF">
        <w:rPr>
          <w:rFonts w:ascii="Open Sans" w:eastAsia="Arial" w:hAnsi="Open Sans" w:cs="Arial"/>
          <w:color w:val="000000"/>
          <w:shd w:val="clear" w:color="auto" w:fill="EEEEEE"/>
          <w:lang w:val="cs-CZ"/>
        </w:rPr>
        <w:t>rganisation</w:t>
      </w:r>
      <w:proofErr w:type="spellEnd"/>
      <w:r w:rsidRPr="001D6BDF">
        <w:rPr>
          <w:rFonts w:ascii="Open Sans" w:eastAsia="Arial" w:hAnsi="Open Sans" w:cs="Arial"/>
          <w:color w:val="000000"/>
          <w:shd w:val="clear" w:color="auto" w:fill="EEEEEE"/>
          <w:lang w:val="cs-CZ"/>
        </w:rPr>
        <w:t>]</w:t>
      </w:r>
    </w:p>
    <w:p w:rsidR="00D6028E" w:rsidRDefault="00D6028E">
      <w:pPr>
        <w:rPr>
          <w:rFonts w:ascii="Open Sans" w:eastAsia="Arial" w:hAnsi="Open Sans" w:cs="Arial"/>
          <w:color w:val="000000"/>
          <w:shd w:val="clear" w:color="auto" w:fill="EEEEEE"/>
          <w:lang w:val="cs-CZ"/>
        </w:rPr>
      </w:pPr>
      <w:r>
        <w:rPr>
          <w:rFonts w:ascii="Open Sans" w:eastAsia="Arial" w:hAnsi="Open Sans" w:cs="Arial"/>
          <w:color w:val="000000"/>
          <w:shd w:val="clear" w:color="auto" w:fill="EEEEEE"/>
          <w:lang w:val="cs-CZ"/>
        </w:rPr>
        <w:br w:type="page"/>
      </w:r>
    </w:p>
    <w:p w:rsidR="001867BC" w:rsidRPr="00D6028E" w:rsidRDefault="000D7708" w:rsidP="00D6028E">
      <w:pPr>
        <w:pStyle w:val="Nadpis1"/>
        <w:keepNext w:val="0"/>
        <w:keepLines w:val="0"/>
        <w:widowControl w:val="0"/>
        <w:autoSpaceDE w:val="0"/>
        <w:autoSpaceDN w:val="0"/>
        <w:spacing w:before="425" w:line="240" w:lineRule="auto"/>
        <w:rPr>
          <w:rFonts w:ascii="Arial" w:eastAsia="Arial" w:hAnsi="Arial" w:cs="Arial"/>
          <w:color w:val="auto"/>
          <w:spacing w:val="-2"/>
          <w:sz w:val="36"/>
          <w:szCs w:val="36"/>
          <w:lang w:val="cs-CZ"/>
        </w:rPr>
      </w:pPr>
      <w:r w:rsidRPr="00D6028E">
        <w:rPr>
          <w:rFonts w:ascii="Arial" w:eastAsia="Arial" w:hAnsi="Arial" w:cs="Arial"/>
          <w:color w:val="auto"/>
          <w:spacing w:val="-2"/>
          <w:sz w:val="36"/>
          <w:szCs w:val="36"/>
          <w:lang w:val="cs-CZ"/>
        </w:rPr>
        <w:lastRenderedPageBreak/>
        <w:t>PROJECT</w:t>
      </w:r>
    </w:p>
    <w:p w:rsidR="001867BC" w:rsidRPr="00D6028E" w:rsidRDefault="000D7708" w:rsidP="00D6028E">
      <w:pPr>
        <w:pStyle w:val="Nadpis3"/>
        <w:keepNext w:val="0"/>
        <w:keepLines w:val="0"/>
        <w:widowControl w:val="0"/>
        <w:autoSpaceDE w:val="0"/>
        <w:autoSpaceDN w:val="0"/>
        <w:spacing w:before="313" w:line="240" w:lineRule="auto"/>
        <w:ind w:left="23"/>
        <w:rPr>
          <w:rFonts w:ascii="Arial" w:eastAsia="Arial" w:hAnsi="Arial" w:cs="Arial"/>
          <w:color w:val="000000"/>
          <w:spacing w:val="-4"/>
          <w:sz w:val="28"/>
          <w:szCs w:val="28"/>
          <w:shd w:val="clear" w:color="auto" w:fill="EEEEEE"/>
          <w:lang w:val="cs-CZ"/>
        </w:rPr>
      </w:pPr>
      <w:r w:rsidRPr="00D6028E">
        <w:rPr>
          <w:rFonts w:ascii="Arial" w:eastAsia="Arial" w:hAnsi="Arial" w:cs="Arial"/>
          <w:color w:val="000000"/>
          <w:spacing w:val="-4"/>
          <w:sz w:val="28"/>
          <w:szCs w:val="28"/>
          <w:shd w:val="clear" w:color="auto" w:fill="EEEEEE"/>
          <w:lang w:val="cs-CZ"/>
        </w:rPr>
        <w:t xml:space="preserve">Project </w:t>
      </w:r>
      <w:proofErr w:type="spellStart"/>
      <w:r w:rsidRPr="00D6028E">
        <w:rPr>
          <w:rFonts w:ascii="Arial" w:eastAsia="Arial" w:hAnsi="Arial" w:cs="Arial"/>
          <w:color w:val="000000"/>
          <w:spacing w:val="-4"/>
          <w:sz w:val="28"/>
          <w:szCs w:val="28"/>
          <w:shd w:val="clear" w:color="auto" w:fill="EEEEEE"/>
          <w:lang w:val="cs-CZ"/>
        </w:rPr>
        <w:t>name</w:t>
      </w:r>
      <w:proofErr w:type="spellEnd"/>
      <w:r w:rsidRPr="00D6028E">
        <w:rPr>
          <w:rFonts w:ascii="Arial" w:eastAsia="Arial" w:hAnsi="Arial" w:cs="Arial"/>
          <w:color w:val="000000"/>
          <w:spacing w:val="-4"/>
          <w:sz w:val="28"/>
          <w:szCs w:val="28"/>
          <w:shd w:val="clear" w:color="auto" w:fill="EEEEEE"/>
          <w:lang w:val="cs-CZ"/>
        </w:rPr>
        <w:t>:</w:t>
      </w:r>
      <w:r w:rsidR="00D6028E">
        <w:rPr>
          <w:rFonts w:ascii="Arial" w:eastAsia="Arial" w:hAnsi="Arial" w:cs="Arial"/>
          <w:color w:val="000000"/>
          <w:spacing w:val="-4"/>
          <w:sz w:val="28"/>
          <w:szCs w:val="28"/>
          <w:shd w:val="clear" w:color="auto" w:fill="EEEEEE"/>
          <w:lang w:val="cs-CZ"/>
        </w:rPr>
        <w:t xml:space="preserve"> </w:t>
      </w:r>
      <w:r w:rsidR="00D6028E">
        <w:rPr>
          <w:rFonts w:ascii="Arial" w:eastAsia="Arial" w:hAnsi="Arial" w:cs="Arial"/>
          <w:color w:val="000000"/>
          <w:spacing w:val="-4"/>
          <w:sz w:val="28"/>
          <w:szCs w:val="28"/>
          <w:shd w:val="clear" w:color="auto" w:fill="EEEEEE"/>
          <w:lang w:val="en-GB"/>
        </w:rPr>
        <w:t>[</w:t>
      </w:r>
      <w:r w:rsidR="00D6028E" w:rsidRPr="00D6028E">
        <w:rPr>
          <w:rFonts w:ascii="Arial" w:eastAsia="Arial" w:hAnsi="Arial" w:cs="Arial"/>
          <w:color w:val="000000"/>
          <w:spacing w:val="-4"/>
          <w:sz w:val="28"/>
          <w:szCs w:val="28"/>
          <w:shd w:val="clear" w:color="auto" w:fill="EEEEEE"/>
          <w:lang w:val="cs-CZ"/>
        </w:rPr>
        <w:t xml:space="preserve">Project </w:t>
      </w:r>
      <w:proofErr w:type="spellStart"/>
      <w:r w:rsidR="00D6028E" w:rsidRPr="00D6028E">
        <w:rPr>
          <w:rFonts w:ascii="Arial" w:eastAsia="Arial" w:hAnsi="Arial" w:cs="Arial"/>
          <w:color w:val="000000"/>
          <w:spacing w:val="-4"/>
          <w:sz w:val="28"/>
          <w:szCs w:val="28"/>
          <w:shd w:val="clear" w:color="auto" w:fill="EEEEEE"/>
          <w:lang w:val="cs-CZ"/>
        </w:rPr>
        <w:t>name</w:t>
      </w:r>
      <w:proofErr w:type="spellEnd"/>
      <w:r w:rsidR="00D6028E">
        <w:rPr>
          <w:rFonts w:ascii="Arial" w:eastAsia="Arial" w:hAnsi="Arial" w:cs="Arial"/>
          <w:color w:val="000000"/>
          <w:spacing w:val="-4"/>
          <w:sz w:val="28"/>
          <w:szCs w:val="28"/>
          <w:shd w:val="clear" w:color="auto" w:fill="EEEEEE"/>
          <w:lang w:val="en-GB"/>
        </w:rPr>
        <w:t>]</w:t>
      </w:r>
    </w:p>
    <w:p w:rsidR="00D6028E" w:rsidRDefault="00D6028E" w:rsidP="00D6028E">
      <w:pPr>
        <w:pStyle w:val="Nadpis5"/>
        <w:keepNext w:val="0"/>
        <w:keepLines w:val="0"/>
        <w:widowControl w:val="0"/>
        <w:autoSpaceDE w:val="0"/>
        <w:autoSpaceDN w:val="0"/>
        <w:spacing w:before="0" w:line="240" w:lineRule="auto"/>
        <w:ind w:left="40"/>
        <w:rPr>
          <w:rFonts w:ascii="Arial" w:eastAsia="Arial" w:hAnsi="Arial" w:cs="Arial"/>
          <w:color w:val="auto"/>
          <w:lang w:val="cs-CZ"/>
        </w:rPr>
      </w:pPr>
    </w:p>
    <w:p w:rsidR="001867BC" w:rsidRPr="00D6028E" w:rsidRDefault="000D7708" w:rsidP="00D6028E">
      <w:pPr>
        <w:pStyle w:val="Nadpis5"/>
        <w:keepNext w:val="0"/>
        <w:keepLines w:val="0"/>
        <w:widowControl w:val="0"/>
        <w:autoSpaceDE w:val="0"/>
        <w:autoSpaceDN w:val="0"/>
        <w:spacing w:before="0" w:line="240" w:lineRule="auto"/>
        <w:ind w:left="40"/>
        <w:rPr>
          <w:rFonts w:ascii="Arial" w:eastAsia="Arial" w:hAnsi="Arial" w:cs="Arial"/>
          <w:color w:val="auto"/>
          <w:lang w:val="cs-CZ"/>
        </w:rPr>
      </w:pPr>
      <w:proofErr w:type="spellStart"/>
      <w:r w:rsidRPr="00D6028E">
        <w:rPr>
          <w:rFonts w:ascii="Arial" w:eastAsia="Arial" w:hAnsi="Arial" w:cs="Arial"/>
          <w:color w:val="auto"/>
          <w:lang w:val="cs-CZ"/>
        </w:rPr>
        <w:t>Acronym</w:t>
      </w:r>
      <w:proofErr w:type="spellEnd"/>
      <w:r w:rsidRPr="00D6028E">
        <w:rPr>
          <w:rFonts w:ascii="Arial" w:eastAsia="Arial" w:hAnsi="Arial" w:cs="Arial"/>
          <w:color w:val="auto"/>
          <w:lang w:val="cs-CZ"/>
        </w:rPr>
        <w:t>: [</w:t>
      </w:r>
      <w:proofErr w:type="spellStart"/>
      <w:r w:rsidRPr="00D6028E">
        <w:rPr>
          <w:rFonts w:ascii="Arial" w:eastAsia="Arial" w:hAnsi="Arial" w:cs="Arial"/>
          <w:color w:val="auto"/>
          <w:lang w:val="cs-CZ"/>
        </w:rPr>
        <w:t>Acronym</w:t>
      </w:r>
      <w:proofErr w:type="spellEnd"/>
      <w:r w:rsidRPr="00D6028E">
        <w:rPr>
          <w:rFonts w:ascii="Arial" w:eastAsia="Arial" w:hAnsi="Arial" w:cs="Arial"/>
          <w:color w:val="auto"/>
          <w:lang w:val="cs-CZ"/>
        </w:rPr>
        <w:t>]</w:t>
      </w:r>
    </w:p>
    <w:p w:rsidR="00D6028E" w:rsidRPr="00D6028E" w:rsidRDefault="00D6028E" w:rsidP="00D6028E">
      <w:pPr>
        <w:pStyle w:val="Nadpis5"/>
        <w:keepNext w:val="0"/>
        <w:keepLines w:val="0"/>
        <w:widowControl w:val="0"/>
        <w:autoSpaceDE w:val="0"/>
        <w:autoSpaceDN w:val="0"/>
        <w:spacing w:before="0" w:line="240" w:lineRule="auto"/>
        <w:ind w:left="40"/>
        <w:rPr>
          <w:rFonts w:ascii="Arial" w:eastAsia="Arial" w:hAnsi="Arial" w:cs="Arial"/>
          <w:color w:val="auto"/>
          <w:lang w:val="cs-CZ"/>
        </w:rPr>
      </w:pPr>
    </w:p>
    <w:p w:rsidR="001867BC" w:rsidRDefault="000D7708" w:rsidP="00D6028E">
      <w:pPr>
        <w:pStyle w:val="Nadpis5"/>
        <w:keepNext w:val="0"/>
        <w:keepLines w:val="0"/>
        <w:widowControl w:val="0"/>
        <w:autoSpaceDE w:val="0"/>
        <w:autoSpaceDN w:val="0"/>
        <w:spacing w:before="0" w:line="240" w:lineRule="auto"/>
        <w:ind w:left="40"/>
        <w:rPr>
          <w:rFonts w:ascii="Arial" w:eastAsia="Arial" w:hAnsi="Arial" w:cs="Arial"/>
          <w:color w:val="auto"/>
          <w:lang w:val="cs-CZ"/>
        </w:rPr>
      </w:pPr>
      <w:r w:rsidRPr="00D6028E">
        <w:rPr>
          <w:rFonts w:ascii="Arial" w:eastAsia="Arial" w:hAnsi="Arial" w:cs="Arial"/>
          <w:color w:val="auto"/>
          <w:lang w:val="cs-CZ"/>
        </w:rPr>
        <w:t>Project number: [xxxx]</w:t>
      </w:r>
    </w:p>
    <w:p w:rsidR="00D6028E" w:rsidRPr="00D6028E" w:rsidRDefault="00D6028E" w:rsidP="00D6028E">
      <w:pPr>
        <w:pStyle w:val="Nadpis5"/>
        <w:keepNext w:val="0"/>
        <w:keepLines w:val="0"/>
        <w:widowControl w:val="0"/>
        <w:autoSpaceDE w:val="0"/>
        <w:autoSpaceDN w:val="0"/>
        <w:spacing w:before="0" w:line="240" w:lineRule="auto"/>
        <w:ind w:left="40"/>
        <w:rPr>
          <w:rFonts w:ascii="Arial" w:eastAsia="Arial" w:hAnsi="Arial" w:cs="Arial"/>
          <w:color w:val="auto"/>
          <w:lang w:val="cs-CZ"/>
        </w:rPr>
      </w:pPr>
    </w:p>
    <w:p w:rsidR="001867BC" w:rsidRDefault="000D7708" w:rsidP="00D6028E">
      <w:pPr>
        <w:pStyle w:val="Nadpis5"/>
        <w:keepNext w:val="0"/>
        <w:keepLines w:val="0"/>
        <w:widowControl w:val="0"/>
        <w:autoSpaceDE w:val="0"/>
        <w:autoSpaceDN w:val="0"/>
        <w:spacing w:before="0" w:line="240" w:lineRule="auto"/>
        <w:ind w:left="40"/>
        <w:rPr>
          <w:rFonts w:ascii="Arial" w:eastAsia="Arial" w:hAnsi="Arial" w:cs="Arial"/>
          <w:color w:val="auto"/>
          <w:lang w:val="cs-CZ"/>
        </w:rPr>
      </w:pPr>
      <w:r w:rsidRPr="00D6028E">
        <w:rPr>
          <w:rFonts w:ascii="Arial" w:eastAsia="Arial" w:hAnsi="Arial" w:cs="Arial"/>
          <w:color w:val="auto"/>
          <w:lang w:val="cs-CZ"/>
        </w:rPr>
        <w:t>Start date: [DD.MM.YYYY]</w:t>
      </w:r>
    </w:p>
    <w:p w:rsidR="00D6028E" w:rsidRPr="00D6028E" w:rsidRDefault="00D6028E" w:rsidP="00D6028E">
      <w:pPr>
        <w:rPr>
          <w:lang w:val="cs-CZ"/>
        </w:rPr>
      </w:pPr>
    </w:p>
    <w:p w:rsidR="001867BC" w:rsidRDefault="000D7708" w:rsidP="00D6028E">
      <w:pPr>
        <w:pStyle w:val="Nadpis5"/>
        <w:keepNext w:val="0"/>
        <w:keepLines w:val="0"/>
        <w:widowControl w:val="0"/>
        <w:autoSpaceDE w:val="0"/>
        <w:autoSpaceDN w:val="0"/>
        <w:spacing w:before="0" w:line="240" w:lineRule="auto"/>
        <w:ind w:left="40"/>
        <w:rPr>
          <w:rFonts w:ascii="Arial" w:eastAsia="Arial" w:hAnsi="Arial" w:cs="Arial"/>
          <w:color w:val="auto"/>
          <w:lang w:val="cs-CZ"/>
        </w:rPr>
      </w:pPr>
      <w:r w:rsidRPr="00D6028E">
        <w:rPr>
          <w:rFonts w:ascii="Arial" w:eastAsia="Arial" w:hAnsi="Arial" w:cs="Arial"/>
          <w:color w:val="auto"/>
          <w:lang w:val="cs-CZ"/>
        </w:rPr>
        <w:t>End date: [DD.MM.YYYY]</w:t>
      </w:r>
    </w:p>
    <w:p w:rsidR="00D6028E" w:rsidRPr="00D6028E" w:rsidRDefault="00D6028E" w:rsidP="00D6028E">
      <w:pPr>
        <w:rPr>
          <w:lang w:val="cs-CZ"/>
        </w:rPr>
      </w:pPr>
    </w:p>
    <w:p w:rsidR="001867BC" w:rsidRDefault="000D7708" w:rsidP="00D6028E">
      <w:pPr>
        <w:pStyle w:val="Nadpis5"/>
        <w:keepNext w:val="0"/>
        <w:keepLines w:val="0"/>
        <w:widowControl w:val="0"/>
        <w:autoSpaceDE w:val="0"/>
        <w:autoSpaceDN w:val="0"/>
        <w:spacing w:before="0" w:line="240" w:lineRule="auto"/>
        <w:ind w:left="40"/>
        <w:rPr>
          <w:rFonts w:ascii="Arial" w:eastAsia="Arial" w:hAnsi="Arial" w:cs="Arial"/>
          <w:color w:val="auto"/>
          <w:lang w:val="cs-CZ"/>
        </w:rPr>
      </w:pPr>
      <w:r w:rsidRPr="00D6028E">
        <w:rPr>
          <w:rFonts w:ascii="Arial" w:eastAsia="Arial" w:hAnsi="Arial" w:cs="Arial"/>
          <w:color w:val="auto"/>
          <w:lang w:val="cs-CZ"/>
        </w:rPr>
        <w:t>Funding: [Funder – programme/call]</w:t>
      </w:r>
    </w:p>
    <w:p w:rsidR="00D6028E" w:rsidRPr="00D6028E" w:rsidRDefault="00D6028E" w:rsidP="00D6028E">
      <w:pPr>
        <w:rPr>
          <w:lang w:val="cs-CZ"/>
        </w:rPr>
      </w:pPr>
    </w:p>
    <w:p w:rsidR="00D6028E" w:rsidRDefault="000D7708" w:rsidP="00D6028E">
      <w:pPr>
        <w:pStyle w:val="Nadpis5"/>
        <w:keepNext w:val="0"/>
        <w:keepLines w:val="0"/>
        <w:widowControl w:val="0"/>
        <w:autoSpaceDE w:val="0"/>
        <w:autoSpaceDN w:val="0"/>
        <w:spacing w:before="0" w:line="240" w:lineRule="auto"/>
        <w:ind w:left="40"/>
        <w:rPr>
          <w:rFonts w:ascii="Arial" w:eastAsia="Arial" w:hAnsi="Arial" w:cs="Arial"/>
          <w:color w:val="auto"/>
          <w:lang w:val="cs-CZ"/>
        </w:rPr>
      </w:pPr>
      <w:r w:rsidRPr="00D6028E">
        <w:rPr>
          <w:rFonts w:ascii="Arial" w:eastAsia="Arial" w:hAnsi="Arial" w:cs="Arial"/>
          <w:color w:val="auto"/>
          <w:lang w:val="cs-CZ"/>
        </w:rPr>
        <w:t>Abstract: [Project abstract]</w:t>
      </w:r>
    </w:p>
    <w:p w:rsidR="00D6028E" w:rsidRDefault="00D6028E">
      <w:pPr>
        <w:rPr>
          <w:rFonts w:ascii="Arial" w:eastAsia="Arial" w:hAnsi="Arial" w:cs="Arial"/>
          <w:lang w:val="cs-CZ"/>
        </w:rPr>
      </w:pPr>
      <w:r>
        <w:rPr>
          <w:rFonts w:ascii="Arial" w:eastAsia="Arial" w:hAnsi="Arial" w:cs="Arial"/>
          <w:lang w:val="cs-CZ"/>
        </w:rPr>
        <w:br w:type="page"/>
      </w:r>
    </w:p>
    <w:p w:rsidR="001867BC" w:rsidRPr="00D6028E" w:rsidRDefault="00D6028E" w:rsidP="00D6028E">
      <w:pPr>
        <w:pStyle w:val="Nadpis1"/>
        <w:keepNext w:val="0"/>
        <w:keepLines w:val="0"/>
        <w:widowControl w:val="0"/>
        <w:tabs>
          <w:tab w:val="left" w:pos="449"/>
        </w:tabs>
        <w:autoSpaceDE w:val="0"/>
        <w:autoSpaceDN w:val="0"/>
        <w:spacing w:before="0" w:line="240" w:lineRule="auto"/>
        <w:ind w:left="449" w:hanging="400"/>
        <w:rPr>
          <w:rFonts w:ascii="Arial" w:eastAsia="Arial" w:hAnsi="Arial" w:cs="Arial"/>
          <w:color w:val="auto"/>
          <w:sz w:val="36"/>
          <w:szCs w:val="36"/>
          <w:lang w:val="cs-CZ"/>
        </w:rPr>
      </w:pPr>
      <w:r>
        <w:rPr>
          <w:rFonts w:ascii="Arial" w:eastAsia="Arial" w:hAnsi="Arial" w:cs="Arial"/>
          <w:color w:val="auto"/>
          <w:sz w:val="36"/>
          <w:szCs w:val="36"/>
          <w:lang w:val="cs-CZ"/>
        </w:rPr>
        <w:lastRenderedPageBreak/>
        <w:t>1.</w:t>
      </w:r>
      <w:r>
        <w:rPr>
          <w:rFonts w:ascii="Arial" w:eastAsia="Arial" w:hAnsi="Arial" w:cs="Arial"/>
          <w:color w:val="auto"/>
          <w:sz w:val="36"/>
          <w:szCs w:val="36"/>
          <w:lang w:val="cs-CZ"/>
        </w:rPr>
        <w:tab/>
      </w:r>
      <w:r w:rsidR="000D7708" w:rsidRPr="00D6028E">
        <w:rPr>
          <w:rFonts w:ascii="Arial" w:eastAsia="Arial" w:hAnsi="Arial" w:cs="Arial"/>
          <w:color w:val="auto"/>
          <w:sz w:val="36"/>
          <w:szCs w:val="36"/>
          <w:lang w:val="cs-CZ"/>
        </w:rPr>
        <w:t>DATA SUMMARY</w:t>
      </w:r>
    </w:p>
    <w:p w:rsidR="001867BC" w:rsidRPr="00D6028E" w:rsidRDefault="000D7708" w:rsidP="00D6028E">
      <w:pPr>
        <w:pStyle w:val="Odstavecseseznamem"/>
        <w:widowControl w:val="0"/>
        <w:tabs>
          <w:tab w:val="left" w:pos="161"/>
        </w:tabs>
        <w:autoSpaceDE w:val="0"/>
        <w:autoSpaceDN w:val="0"/>
        <w:spacing w:before="200" w:after="0" w:line="278" w:lineRule="auto"/>
        <w:ind w:left="23" w:right="165"/>
        <w:contextualSpacing w:val="0"/>
        <w:rPr>
          <w:rFonts w:ascii="Arial" w:eastAsia="Arial" w:hAnsi="Arial" w:cs="Arial"/>
          <w:i/>
          <w:lang w:val="cs-CZ"/>
        </w:rPr>
      </w:pPr>
      <w:r w:rsidRPr="00D6028E">
        <w:rPr>
          <w:rFonts w:ascii="Arial" w:eastAsia="Arial" w:hAnsi="Arial" w:cs="Arial"/>
          <w:i/>
          <w:lang w:val="cs-CZ"/>
        </w:rPr>
        <w:t>- Will you reuse</w:t>
      </w:r>
      <w:r w:rsidRPr="00D6028E">
        <w:rPr>
          <w:rFonts w:ascii="Arial" w:eastAsia="Arial" w:hAnsi="Arial" w:cs="Arial"/>
          <w:i/>
          <w:lang w:val="cs-CZ"/>
        </w:rPr>
        <w:t xml:space="preserve"> </w:t>
      </w:r>
      <w:r w:rsidRPr="00D6028E">
        <w:rPr>
          <w:rFonts w:ascii="Arial" w:eastAsia="Arial" w:hAnsi="Arial" w:cs="Arial"/>
          <w:b/>
          <w:i/>
          <w:lang w:val="cs-CZ"/>
        </w:rPr>
        <w:t>existing data</w:t>
      </w:r>
      <w:r w:rsidRPr="00D6028E">
        <w:rPr>
          <w:rFonts w:ascii="Arial" w:eastAsia="Arial" w:hAnsi="Arial" w:cs="Arial"/>
          <w:i/>
          <w:lang w:val="cs-CZ"/>
        </w:rPr>
        <w:t>? If not, explain.</w:t>
      </w:r>
    </w:p>
    <w:p w:rsidR="001867BC" w:rsidRPr="00D6028E" w:rsidRDefault="000D7708" w:rsidP="00D6028E">
      <w:pPr>
        <w:pStyle w:val="Odstavecseseznamem"/>
        <w:widowControl w:val="0"/>
        <w:tabs>
          <w:tab w:val="left" w:pos="161"/>
        </w:tabs>
        <w:autoSpaceDE w:val="0"/>
        <w:autoSpaceDN w:val="0"/>
        <w:spacing w:before="200" w:after="0" w:line="278" w:lineRule="auto"/>
        <w:ind w:left="23" w:right="165"/>
        <w:contextualSpacing w:val="0"/>
        <w:rPr>
          <w:rFonts w:ascii="Arial" w:eastAsia="Arial" w:hAnsi="Arial" w:cs="Arial"/>
          <w:i/>
          <w:lang w:val="cs-CZ"/>
        </w:rPr>
      </w:pPr>
      <w:r w:rsidRPr="00D6028E">
        <w:rPr>
          <w:rFonts w:ascii="Arial" w:eastAsia="Arial" w:hAnsi="Arial" w:cs="Arial"/>
          <w:i/>
          <w:lang w:val="cs-CZ"/>
        </w:rPr>
        <w:t xml:space="preserve">- What </w:t>
      </w:r>
      <w:r w:rsidRPr="00D6028E">
        <w:rPr>
          <w:rFonts w:ascii="Arial" w:eastAsia="Arial" w:hAnsi="Arial" w:cs="Arial"/>
          <w:b/>
          <w:i/>
          <w:lang w:val="cs-CZ"/>
        </w:rPr>
        <w:t>types and formats of data</w:t>
      </w:r>
      <w:r w:rsidRPr="00D6028E">
        <w:rPr>
          <w:rFonts w:ascii="Arial" w:eastAsia="Arial" w:hAnsi="Arial" w:cs="Arial"/>
          <w:i/>
          <w:lang w:val="cs-CZ"/>
        </w:rPr>
        <w:t xml:space="preserve"> will be created/reused?</w:t>
      </w:r>
    </w:p>
    <w:p w:rsidR="001867BC" w:rsidRPr="00D6028E" w:rsidRDefault="000D7708" w:rsidP="00D6028E">
      <w:pPr>
        <w:pStyle w:val="Odstavecseseznamem"/>
        <w:widowControl w:val="0"/>
        <w:tabs>
          <w:tab w:val="left" w:pos="161"/>
        </w:tabs>
        <w:autoSpaceDE w:val="0"/>
        <w:autoSpaceDN w:val="0"/>
        <w:spacing w:before="200" w:after="0" w:line="278" w:lineRule="auto"/>
        <w:ind w:left="23" w:right="165"/>
        <w:contextualSpacing w:val="0"/>
        <w:rPr>
          <w:rFonts w:ascii="Arial" w:eastAsia="Arial" w:hAnsi="Arial" w:cs="Arial"/>
          <w:i/>
          <w:lang w:val="cs-CZ"/>
        </w:rPr>
      </w:pPr>
      <w:r w:rsidRPr="00D6028E">
        <w:rPr>
          <w:rFonts w:ascii="Arial" w:eastAsia="Arial" w:hAnsi="Arial" w:cs="Arial"/>
          <w:i/>
          <w:lang w:val="cs-CZ"/>
        </w:rPr>
        <w:t xml:space="preserve">- What is the </w:t>
      </w:r>
      <w:r w:rsidRPr="00D6028E">
        <w:rPr>
          <w:rFonts w:ascii="Arial" w:eastAsia="Arial" w:hAnsi="Arial" w:cs="Arial"/>
          <w:b/>
          <w:i/>
          <w:lang w:val="cs-CZ"/>
        </w:rPr>
        <w:t>purpose of data generation/reuse</w:t>
      </w:r>
      <w:r w:rsidRPr="00D6028E">
        <w:rPr>
          <w:rFonts w:ascii="Arial" w:eastAsia="Arial" w:hAnsi="Arial" w:cs="Arial"/>
          <w:i/>
          <w:lang w:val="cs-CZ"/>
        </w:rPr>
        <w:t>?</w:t>
      </w:r>
    </w:p>
    <w:p w:rsidR="001867BC" w:rsidRPr="00D6028E" w:rsidRDefault="000D7708" w:rsidP="00D6028E">
      <w:pPr>
        <w:pStyle w:val="Odstavecseseznamem"/>
        <w:widowControl w:val="0"/>
        <w:tabs>
          <w:tab w:val="left" w:pos="161"/>
        </w:tabs>
        <w:autoSpaceDE w:val="0"/>
        <w:autoSpaceDN w:val="0"/>
        <w:spacing w:before="200" w:after="0" w:line="278" w:lineRule="auto"/>
        <w:ind w:left="23" w:right="165"/>
        <w:contextualSpacing w:val="0"/>
        <w:rPr>
          <w:rFonts w:ascii="Arial" w:eastAsia="Arial" w:hAnsi="Arial" w:cs="Arial"/>
          <w:i/>
          <w:lang w:val="cs-CZ"/>
        </w:rPr>
      </w:pPr>
      <w:r w:rsidRPr="00D6028E">
        <w:rPr>
          <w:rFonts w:ascii="Arial" w:eastAsia="Arial" w:hAnsi="Arial" w:cs="Arial"/>
          <w:i/>
          <w:lang w:val="cs-CZ"/>
        </w:rPr>
        <w:t xml:space="preserve">- What is the </w:t>
      </w:r>
      <w:r w:rsidRPr="00D6028E">
        <w:rPr>
          <w:rFonts w:ascii="Arial" w:eastAsia="Arial" w:hAnsi="Arial" w:cs="Arial"/>
          <w:b/>
          <w:i/>
          <w:lang w:val="cs-CZ"/>
        </w:rPr>
        <w:t>expected data volume</w:t>
      </w:r>
      <w:r w:rsidRPr="00D6028E">
        <w:rPr>
          <w:rFonts w:ascii="Arial" w:eastAsia="Arial" w:hAnsi="Arial" w:cs="Arial"/>
          <w:i/>
          <w:lang w:val="cs-CZ"/>
        </w:rPr>
        <w:t>?</w:t>
      </w:r>
    </w:p>
    <w:p w:rsidR="001867BC" w:rsidRPr="00D6028E" w:rsidRDefault="000D7708" w:rsidP="00D6028E">
      <w:pPr>
        <w:pStyle w:val="Odstavecseseznamem"/>
        <w:widowControl w:val="0"/>
        <w:tabs>
          <w:tab w:val="left" w:pos="161"/>
        </w:tabs>
        <w:autoSpaceDE w:val="0"/>
        <w:autoSpaceDN w:val="0"/>
        <w:spacing w:before="200" w:after="0" w:line="278" w:lineRule="auto"/>
        <w:ind w:left="23" w:right="165"/>
        <w:contextualSpacing w:val="0"/>
        <w:rPr>
          <w:rFonts w:ascii="Arial" w:eastAsia="Arial" w:hAnsi="Arial" w:cs="Arial"/>
          <w:i/>
          <w:lang w:val="cs-CZ"/>
        </w:rPr>
      </w:pPr>
      <w:r w:rsidRPr="00D6028E">
        <w:rPr>
          <w:rFonts w:ascii="Arial" w:eastAsia="Arial" w:hAnsi="Arial" w:cs="Arial"/>
          <w:i/>
          <w:lang w:val="cs-CZ"/>
        </w:rPr>
        <w:t xml:space="preserve">- What is the </w:t>
      </w:r>
      <w:r w:rsidRPr="00D6028E">
        <w:rPr>
          <w:rFonts w:ascii="Arial" w:eastAsia="Arial" w:hAnsi="Arial" w:cs="Arial"/>
          <w:b/>
          <w:i/>
          <w:lang w:val="cs-CZ"/>
        </w:rPr>
        <w:t>origin of the data</w:t>
      </w:r>
      <w:r w:rsidRPr="00D6028E">
        <w:rPr>
          <w:rFonts w:ascii="Arial" w:eastAsia="Arial" w:hAnsi="Arial" w:cs="Arial"/>
          <w:i/>
          <w:lang w:val="cs-CZ"/>
        </w:rPr>
        <w:t>?</w:t>
      </w:r>
    </w:p>
    <w:p w:rsidR="00902CC8" w:rsidRDefault="000D7708" w:rsidP="00D6028E">
      <w:pPr>
        <w:pStyle w:val="Odstavecseseznamem"/>
        <w:widowControl w:val="0"/>
        <w:tabs>
          <w:tab w:val="left" w:pos="161"/>
        </w:tabs>
        <w:autoSpaceDE w:val="0"/>
        <w:autoSpaceDN w:val="0"/>
        <w:spacing w:before="200" w:after="0" w:line="278" w:lineRule="auto"/>
        <w:ind w:left="23" w:right="165"/>
        <w:contextualSpacing w:val="0"/>
        <w:rPr>
          <w:rFonts w:ascii="Arial" w:eastAsia="Arial" w:hAnsi="Arial" w:cs="Arial"/>
          <w:i/>
          <w:lang w:val="cs-CZ"/>
        </w:rPr>
      </w:pPr>
      <w:r w:rsidRPr="00D6028E">
        <w:rPr>
          <w:rFonts w:ascii="Arial" w:eastAsia="Arial" w:hAnsi="Arial" w:cs="Arial"/>
          <w:i/>
          <w:lang w:val="cs-CZ"/>
        </w:rPr>
        <w:t xml:space="preserve">- Who could benefit from the data </w:t>
      </w:r>
      <w:proofErr w:type="spellStart"/>
      <w:r w:rsidRPr="00D6028E">
        <w:rPr>
          <w:rFonts w:ascii="Arial" w:eastAsia="Arial" w:hAnsi="Arial" w:cs="Arial"/>
          <w:i/>
          <w:lang w:val="cs-CZ"/>
        </w:rPr>
        <w:t>beyond</w:t>
      </w:r>
      <w:proofErr w:type="spellEnd"/>
      <w:r w:rsidRPr="00D6028E">
        <w:rPr>
          <w:rFonts w:ascii="Arial" w:eastAsia="Arial" w:hAnsi="Arial" w:cs="Arial"/>
          <w:i/>
          <w:lang w:val="cs-CZ"/>
        </w:rPr>
        <w:t xml:space="preserve"> </w:t>
      </w:r>
      <w:proofErr w:type="spellStart"/>
      <w:r w:rsidRPr="00D6028E">
        <w:rPr>
          <w:rFonts w:ascii="Arial" w:eastAsia="Arial" w:hAnsi="Arial" w:cs="Arial"/>
          <w:i/>
          <w:lang w:val="cs-CZ"/>
        </w:rPr>
        <w:t>the</w:t>
      </w:r>
      <w:proofErr w:type="spellEnd"/>
      <w:r w:rsidRPr="00D6028E">
        <w:rPr>
          <w:rFonts w:ascii="Arial" w:eastAsia="Arial" w:hAnsi="Arial" w:cs="Arial"/>
          <w:i/>
          <w:lang w:val="cs-CZ"/>
        </w:rPr>
        <w:t xml:space="preserve"> </w:t>
      </w:r>
      <w:proofErr w:type="spellStart"/>
      <w:r w:rsidRPr="00D6028E">
        <w:rPr>
          <w:rFonts w:ascii="Arial" w:eastAsia="Arial" w:hAnsi="Arial" w:cs="Arial"/>
          <w:i/>
          <w:lang w:val="cs-CZ"/>
        </w:rPr>
        <w:t>pro</w:t>
      </w:r>
      <w:r w:rsidRPr="00D6028E">
        <w:rPr>
          <w:rFonts w:ascii="Arial" w:eastAsia="Arial" w:hAnsi="Arial" w:cs="Arial"/>
          <w:i/>
          <w:lang w:val="cs-CZ"/>
        </w:rPr>
        <w:t>ject</w:t>
      </w:r>
      <w:proofErr w:type="spellEnd"/>
      <w:r w:rsidRPr="00D6028E">
        <w:rPr>
          <w:rFonts w:ascii="Arial" w:eastAsia="Arial" w:hAnsi="Arial" w:cs="Arial"/>
          <w:i/>
          <w:lang w:val="cs-CZ"/>
        </w:rPr>
        <w:t>?</w:t>
      </w:r>
    </w:p>
    <w:p w:rsidR="00902CC8" w:rsidRDefault="00902CC8">
      <w:pPr>
        <w:rPr>
          <w:rFonts w:ascii="Arial" w:eastAsia="Arial" w:hAnsi="Arial" w:cs="Arial"/>
          <w:i/>
          <w:lang w:val="cs-CZ"/>
        </w:rPr>
      </w:pPr>
      <w:r>
        <w:rPr>
          <w:rFonts w:ascii="Arial" w:eastAsia="Arial" w:hAnsi="Arial" w:cs="Arial"/>
          <w:i/>
          <w:lang w:val="cs-CZ"/>
        </w:rPr>
        <w:br w:type="page"/>
      </w:r>
    </w:p>
    <w:p w:rsidR="001867BC" w:rsidRPr="00902CC8" w:rsidRDefault="00902CC8" w:rsidP="00902CC8">
      <w:pPr>
        <w:pStyle w:val="Nadpis1"/>
        <w:keepNext w:val="0"/>
        <w:keepLines w:val="0"/>
        <w:widowControl w:val="0"/>
        <w:tabs>
          <w:tab w:val="left" w:pos="449"/>
        </w:tabs>
        <w:autoSpaceDE w:val="0"/>
        <w:autoSpaceDN w:val="0"/>
        <w:spacing w:before="0" w:line="240" w:lineRule="auto"/>
        <w:ind w:left="449" w:hanging="400"/>
        <w:rPr>
          <w:rFonts w:ascii="Arial" w:eastAsia="Arial" w:hAnsi="Arial" w:cs="Arial"/>
          <w:color w:val="auto"/>
          <w:sz w:val="36"/>
          <w:szCs w:val="36"/>
          <w:lang w:val="cs-CZ"/>
        </w:rPr>
      </w:pPr>
      <w:r>
        <w:rPr>
          <w:rFonts w:ascii="Arial" w:eastAsia="Arial" w:hAnsi="Arial" w:cs="Arial"/>
          <w:color w:val="auto"/>
          <w:sz w:val="36"/>
          <w:szCs w:val="36"/>
          <w:lang w:val="cs-CZ"/>
        </w:rPr>
        <w:lastRenderedPageBreak/>
        <w:t>2.</w:t>
      </w:r>
      <w:r>
        <w:rPr>
          <w:rFonts w:ascii="Arial" w:eastAsia="Arial" w:hAnsi="Arial" w:cs="Arial"/>
          <w:color w:val="auto"/>
          <w:sz w:val="36"/>
          <w:szCs w:val="36"/>
          <w:lang w:val="cs-CZ"/>
        </w:rPr>
        <w:tab/>
      </w:r>
      <w:r w:rsidR="000D7708" w:rsidRPr="00902CC8">
        <w:rPr>
          <w:rFonts w:ascii="Arial" w:eastAsia="Arial" w:hAnsi="Arial" w:cs="Arial"/>
          <w:color w:val="auto"/>
          <w:sz w:val="36"/>
          <w:szCs w:val="36"/>
          <w:lang w:val="cs-CZ"/>
        </w:rPr>
        <w:t>FAIR DATA</w:t>
      </w:r>
    </w:p>
    <w:p w:rsidR="001867BC" w:rsidRPr="00902CC8" w:rsidRDefault="00902CC8" w:rsidP="00902CC8">
      <w:pPr>
        <w:pStyle w:val="Nadpis2"/>
        <w:keepNext w:val="0"/>
        <w:keepLines w:val="0"/>
        <w:widowControl w:val="0"/>
        <w:tabs>
          <w:tab w:val="left" w:pos="524"/>
        </w:tabs>
        <w:autoSpaceDE w:val="0"/>
        <w:autoSpaceDN w:val="0"/>
        <w:spacing w:before="202" w:line="240" w:lineRule="auto"/>
        <w:ind w:left="524" w:hanging="501"/>
        <w:rPr>
          <w:rFonts w:ascii="Arial" w:eastAsia="Arial" w:hAnsi="Arial" w:cs="Arial"/>
          <w:i/>
          <w:iCs/>
          <w:color w:val="auto"/>
          <w:sz w:val="30"/>
          <w:szCs w:val="30"/>
          <w:lang w:val="cs-CZ"/>
        </w:rPr>
      </w:pPr>
      <w:r>
        <w:rPr>
          <w:rFonts w:ascii="Arial" w:eastAsia="Arial" w:hAnsi="Arial" w:cs="Arial"/>
          <w:i/>
          <w:iCs/>
          <w:color w:val="auto"/>
          <w:sz w:val="30"/>
          <w:szCs w:val="30"/>
          <w:lang w:val="cs-CZ"/>
        </w:rPr>
        <w:t>2.1</w:t>
      </w:r>
      <w:r>
        <w:rPr>
          <w:rFonts w:ascii="Arial" w:eastAsia="Arial" w:hAnsi="Arial" w:cs="Arial"/>
          <w:i/>
          <w:iCs/>
          <w:color w:val="auto"/>
          <w:sz w:val="30"/>
          <w:szCs w:val="30"/>
          <w:lang w:val="cs-CZ"/>
        </w:rPr>
        <w:tab/>
      </w:r>
      <w:proofErr w:type="spellStart"/>
      <w:r w:rsidR="000D7708" w:rsidRPr="00902CC8">
        <w:rPr>
          <w:rFonts w:ascii="Arial" w:eastAsia="Arial" w:hAnsi="Arial" w:cs="Arial"/>
          <w:i/>
          <w:iCs/>
          <w:color w:val="auto"/>
          <w:sz w:val="30"/>
          <w:szCs w:val="30"/>
          <w:lang w:val="cs-CZ"/>
        </w:rPr>
        <w:t>Findability</w:t>
      </w:r>
      <w:proofErr w:type="spellEnd"/>
    </w:p>
    <w:p w:rsidR="001867BC" w:rsidRP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Will data have a </w:t>
      </w:r>
      <w:r w:rsidRPr="00902CC8">
        <w:rPr>
          <w:rFonts w:ascii="Arial" w:eastAsia="Arial" w:hAnsi="Arial" w:cs="Arial"/>
          <w:b/>
          <w:i/>
          <w:lang w:val="cs-CZ"/>
        </w:rPr>
        <w:t>persistent identifier</w:t>
      </w:r>
      <w:r w:rsidRPr="00902CC8">
        <w:rPr>
          <w:rFonts w:ascii="Arial" w:eastAsia="Arial" w:hAnsi="Arial" w:cs="Arial"/>
          <w:i/>
          <w:lang w:val="cs-CZ"/>
        </w:rPr>
        <w:t>?</w:t>
      </w:r>
    </w:p>
    <w:p w:rsidR="001867BC" w:rsidRP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What </w:t>
      </w:r>
      <w:r w:rsidRPr="00902CC8">
        <w:rPr>
          <w:rFonts w:ascii="Arial" w:eastAsia="Arial" w:hAnsi="Arial" w:cs="Arial"/>
          <w:b/>
          <w:i/>
          <w:lang w:val="cs-CZ"/>
        </w:rPr>
        <w:t>metadata</w:t>
      </w:r>
      <w:r w:rsidRPr="00902CC8">
        <w:rPr>
          <w:rFonts w:ascii="Arial" w:eastAsia="Arial" w:hAnsi="Arial" w:cs="Arial"/>
          <w:i/>
          <w:lang w:val="cs-CZ"/>
        </w:rPr>
        <w:t xml:space="preserve"> and standards will be used?</w:t>
      </w:r>
    </w:p>
    <w:p w:rsidR="001867BC" w:rsidRP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Will metadata include </w:t>
      </w:r>
      <w:r w:rsidRPr="00902CC8">
        <w:rPr>
          <w:rFonts w:ascii="Arial" w:eastAsia="Arial" w:hAnsi="Arial" w:cs="Arial"/>
          <w:b/>
          <w:i/>
          <w:lang w:val="cs-CZ"/>
        </w:rPr>
        <w:t>keywords</w:t>
      </w:r>
      <w:r w:rsidRPr="00902CC8">
        <w:rPr>
          <w:rFonts w:ascii="Arial" w:eastAsia="Arial" w:hAnsi="Arial" w:cs="Arial"/>
          <w:i/>
          <w:lang w:val="cs-CZ"/>
        </w:rPr>
        <w:t>?</w:t>
      </w:r>
    </w:p>
    <w:p w:rsidR="001867BC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</w:t>
      </w:r>
      <w:proofErr w:type="spellStart"/>
      <w:r w:rsidRPr="00902CC8">
        <w:rPr>
          <w:rFonts w:ascii="Arial" w:eastAsia="Arial" w:hAnsi="Arial" w:cs="Arial"/>
          <w:i/>
          <w:lang w:val="cs-CZ"/>
        </w:rPr>
        <w:t>Will</w:t>
      </w:r>
      <w:proofErr w:type="spellEnd"/>
      <w:r w:rsidRPr="00902CC8">
        <w:rPr>
          <w:rFonts w:ascii="Arial" w:eastAsia="Arial" w:hAnsi="Arial" w:cs="Arial"/>
          <w:i/>
          <w:lang w:val="cs-CZ"/>
        </w:rPr>
        <w:t xml:space="preserve"> </w:t>
      </w:r>
      <w:proofErr w:type="spellStart"/>
      <w:r w:rsidRPr="00902CC8">
        <w:rPr>
          <w:rFonts w:ascii="Arial" w:eastAsia="Arial" w:hAnsi="Arial" w:cs="Arial"/>
          <w:i/>
          <w:lang w:val="cs-CZ"/>
        </w:rPr>
        <w:t>metadata</w:t>
      </w:r>
      <w:proofErr w:type="spellEnd"/>
      <w:r w:rsidRPr="00902CC8">
        <w:rPr>
          <w:rFonts w:ascii="Arial" w:eastAsia="Arial" w:hAnsi="Arial" w:cs="Arial"/>
          <w:i/>
          <w:lang w:val="cs-CZ"/>
        </w:rPr>
        <w:t xml:space="preserve"> </w:t>
      </w:r>
      <w:proofErr w:type="spellStart"/>
      <w:r w:rsidRPr="00902CC8">
        <w:rPr>
          <w:rFonts w:ascii="Arial" w:eastAsia="Arial" w:hAnsi="Arial" w:cs="Arial"/>
          <w:i/>
          <w:lang w:val="cs-CZ"/>
        </w:rPr>
        <w:t>be</w:t>
      </w:r>
      <w:proofErr w:type="spellEnd"/>
      <w:r w:rsidRPr="00902CC8">
        <w:rPr>
          <w:rFonts w:ascii="Arial" w:eastAsia="Arial" w:hAnsi="Arial" w:cs="Arial"/>
          <w:i/>
          <w:lang w:val="cs-CZ"/>
        </w:rPr>
        <w:t xml:space="preserve"> </w:t>
      </w:r>
      <w:proofErr w:type="spellStart"/>
      <w:r w:rsidRPr="00902CC8">
        <w:rPr>
          <w:rFonts w:ascii="Arial" w:eastAsia="Arial" w:hAnsi="Arial" w:cs="Arial"/>
          <w:b/>
          <w:i/>
          <w:lang w:val="cs-CZ"/>
        </w:rPr>
        <w:t>harvestable</w:t>
      </w:r>
      <w:proofErr w:type="spellEnd"/>
      <w:r w:rsidRPr="00902CC8">
        <w:rPr>
          <w:rFonts w:ascii="Arial" w:eastAsia="Arial" w:hAnsi="Arial" w:cs="Arial"/>
          <w:b/>
          <w:i/>
          <w:lang w:val="cs-CZ"/>
        </w:rPr>
        <w:t>/</w:t>
      </w:r>
      <w:proofErr w:type="spellStart"/>
      <w:r w:rsidRPr="00902CC8">
        <w:rPr>
          <w:rFonts w:ascii="Arial" w:eastAsia="Arial" w:hAnsi="Arial" w:cs="Arial"/>
          <w:b/>
          <w:i/>
          <w:lang w:val="cs-CZ"/>
        </w:rPr>
        <w:t>indexable</w:t>
      </w:r>
      <w:proofErr w:type="spellEnd"/>
      <w:r w:rsidRPr="00902CC8">
        <w:rPr>
          <w:rFonts w:ascii="Arial" w:eastAsia="Arial" w:hAnsi="Arial" w:cs="Arial"/>
          <w:i/>
          <w:lang w:val="cs-CZ"/>
        </w:rPr>
        <w:t>?</w:t>
      </w:r>
    </w:p>
    <w:p w:rsidR="00902CC8" w:rsidRPr="00902CC8" w:rsidRDefault="00902CC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</w:p>
    <w:p w:rsidR="001867BC" w:rsidRPr="00902CC8" w:rsidRDefault="00902CC8" w:rsidP="00902CC8">
      <w:pPr>
        <w:pStyle w:val="Nadpis2"/>
        <w:keepNext w:val="0"/>
        <w:keepLines w:val="0"/>
        <w:widowControl w:val="0"/>
        <w:tabs>
          <w:tab w:val="left" w:pos="524"/>
        </w:tabs>
        <w:autoSpaceDE w:val="0"/>
        <w:autoSpaceDN w:val="0"/>
        <w:spacing w:before="202" w:line="240" w:lineRule="auto"/>
        <w:ind w:left="524" w:hanging="501"/>
        <w:rPr>
          <w:rFonts w:ascii="Arial" w:eastAsia="Arial" w:hAnsi="Arial" w:cs="Arial"/>
          <w:i/>
          <w:iCs/>
          <w:color w:val="auto"/>
          <w:sz w:val="30"/>
          <w:szCs w:val="30"/>
          <w:lang w:val="cs-CZ"/>
        </w:rPr>
      </w:pPr>
      <w:r>
        <w:rPr>
          <w:rFonts w:ascii="Arial" w:eastAsia="Arial" w:hAnsi="Arial" w:cs="Arial"/>
          <w:i/>
          <w:iCs/>
          <w:color w:val="auto"/>
          <w:sz w:val="30"/>
          <w:szCs w:val="30"/>
          <w:lang w:val="cs-CZ"/>
        </w:rPr>
        <w:t>2.2</w:t>
      </w:r>
      <w:r>
        <w:rPr>
          <w:rFonts w:ascii="Arial" w:eastAsia="Arial" w:hAnsi="Arial" w:cs="Arial"/>
          <w:i/>
          <w:iCs/>
          <w:color w:val="auto"/>
          <w:sz w:val="30"/>
          <w:szCs w:val="30"/>
          <w:lang w:val="cs-CZ"/>
        </w:rPr>
        <w:tab/>
      </w:r>
      <w:proofErr w:type="spellStart"/>
      <w:r w:rsidR="000D7708" w:rsidRPr="00902CC8">
        <w:rPr>
          <w:rFonts w:ascii="Arial" w:eastAsia="Arial" w:hAnsi="Arial" w:cs="Arial"/>
          <w:i/>
          <w:iCs/>
          <w:color w:val="auto"/>
          <w:sz w:val="30"/>
          <w:szCs w:val="30"/>
          <w:lang w:val="cs-CZ"/>
        </w:rPr>
        <w:t>Accessibility</w:t>
      </w:r>
      <w:proofErr w:type="spellEnd"/>
    </w:p>
    <w:p w:rsidR="001867BC" w:rsidRPr="00902CC8" w:rsidRDefault="000D7708" w:rsidP="00902CC8">
      <w:pPr>
        <w:pStyle w:val="Nadpis4"/>
        <w:keepNext w:val="0"/>
        <w:keepLines w:val="0"/>
        <w:widowControl w:val="0"/>
        <w:autoSpaceDE w:val="0"/>
        <w:autoSpaceDN w:val="0"/>
        <w:spacing w:before="251" w:line="240" w:lineRule="auto"/>
        <w:ind w:left="23"/>
        <w:rPr>
          <w:rFonts w:ascii="Arial" w:eastAsia="Arial" w:hAnsi="Arial" w:cs="Arial"/>
          <w:color w:val="auto"/>
          <w:spacing w:val="-2"/>
          <w:lang w:val="cs-CZ"/>
        </w:rPr>
      </w:pPr>
      <w:r w:rsidRPr="00902CC8">
        <w:rPr>
          <w:rFonts w:ascii="Arial" w:eastAsia="Arial" w:hAnsi="Arial" w:cs="Arial"/>
          <w:color w:val="auto"/>
          <w:spacing w:val="-2"/>
          <w:lang w:val="cs-CZ"/>
        </w:rPr>
        <w:t>Repositories</w:t>
      </w:r>
    </w:p>
    <w:p w:rsidR="001867BC" w:rsidRP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Will data be stored in a </w:t>
      </w:r>
      <w:r w:rsidRPr="00902CC8">
        <w:rPr>
          <w:rFonts w:ascii="Arial" w:eastAsia="Arial" w:hAnsi="Arial" w:cs="Arial"/>
          <w:b/>
          <w:i/>
          <w:lang w:val="cs-CZ"/>
        </w:rPr>
        <w:t xml:space="preserve">trusted </w:t>
      </w:r>
      <w:r w:rsidRPr="00902CC8">
        <w:rPr>
          <w:rFonts w:ascii="Arial" w:eastAsia="Arial" w:hAnsi="Arial" w:cs="Arial"/>
          <w:b/>
          <w:i/>
          <w:lang w:val="cs-CZ"/>
        </w:rPr>
        <w:t>repository</w:t>
      </w:r>
      <w:r w:rsidRPr="00902CC8">
        <w:rPr>
          <w:rFonts w:ascii="Arial" w:eastAsia="Arial" w:hAnsi="Arial" w:cs="Arial"/>
          <w:i/>
          <w:lang w:val="cs-CZ"/>
        </w:rPr>
        <w:t>?</w:t>
      </w:r>
    </w:p>
    <w:p w:rsidR="001867BC" w:rsidRPr="00902CC8" w:rsidRDefault="000D7708" w:rsidP="00902CC8">
      <w:pPr>
        <w:pStyle w:val="Nadpis4"/>
        <w:keepNext w:val="0"/>
        <w:keepLines w:val="0"/>
        <w:widowControl w:val="0"/>
        <w:autoSpaceDE w:val="0"/>
        <w:autoSpaceDN w:val="0"/>
        <w:spacing w:before="251" w:line="240" w:lineRule="auto"/>
        <w:ind w:left="23"/>
        <w:rPr>
          <w:rFonts w:ascii="Arial" w:eastAsia="Arial" w:hAnsi="Arial" w:cs="Arial"/>
          <w:color w:val="auto"/>
          <w:spacing w:val="-2"/>
          <w:lang w:val="cs-CZ"/>
        </w:rPr>
      </w:pPr>
      <w:r w:rsidRPr="00902CC8">
        <w:rPr>
          <w:rFonts w:ascii="Arial" w:eastAsia="Arial" w:hAnsi="Arial" w:cs="Arial"/>
          <w:color w:val="auto"/>
          <w:spacing w:val="-2"/>
          <w:lang w:val="cs-CZ"/>
        </w:rPr>
        <w:t>Data</w:t>
      </w:r>
    </w:p>
    <w:p w:rsidR="001867BC" w:rsidRP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Will all data be </w:t>
      </w:r>
      <w:r w:rsidRPr="00902CC8">
        <w:rPr>
          <w:rFonts w:ascii="Arial" w:eastAsia="Arial" w:hAnsi="Arial" w:cs="Arial"/>
          <w:b/>
          <w:i/>
          <w:lang w:val="cs-CZ"/>
        </w:rPr>
        <w:t>openly available</w:t>
      </w:r>
      <w:r w:rsidRPr="00902CC8">
        <w:rPr>
          <w:rFonts w:ascii="Arial" w:eastAsia="Arial" w:hAnsi="Arial" w:cs="Arial"/>
          <w:i/>
          <w:lang w:val="cs-CZ"/>
        </w:rPr>
        <w:t>? If not, explain restrictions.</w:t>
      </w:r>
    </w:p>
    <w:p w:rsidR="001867BC" w:rsidRP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Will an </w:t>
      </w:r>
      <w:r w:rsidRPr="00902CC8">
        <w:rPr>
          <w:rFonts w:ascii="Arial" w:eastAsia="Arial" w:hAnsi="Arial" w:cs="Arial"/>
          <w:b/>
          <w:i/>
          <w:lang w:val="cs-CZ"/>
        </w:rPr>
        <w:t>embargo be applied</w:t>
      </w:r>
      <w:r w:rsidRPr="00902CC8">
        <w:rPr>
          <w:rFonts w:ascii="Arial" w:eastAsia="Arial" w:hAnsi="Arial" w:cs="Arial"/>
          <w:i/>
          <w:lang w:val="cs-CZ"/>
        </w:rPr>
        <w:t>? Why and how long?</w:t>
      </w:r>
    </w:p>
    <w:p w:rsidR="001867BC" w:rsidRP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How will </w:t>
      </w:r>
      <w:r w:rsidRPr="00902CC8">
        <w:rPr>
          <w:rFonts w:ascii="Arial" w:eastAsia="Arial" w:hAnsi="Arial" w:cs="Arial"/>
          <w:b/>
          <w:i/>
          <w:lang w:val="cs-CZ"/>
        </w:rPr>
        <w:t>data be accessed</w:t>
      </w:r>
      <w:r w:rsidRPr="00902CC8">
        <w:rPr>
          <w:rFonts w:ascii="Arial" w:eastAsia="Arial" w:hAnsi="Arial" w:cs="Arial"/>
          <w:i/>
          <w:lang w:val="cs-CZ"/>
        </w:rPr>
        <w:t>?</w:t>
      </w:r>
    </w:p>
    <w:p w:rsidR="001867BC" w:rsidRP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Will a data access </w:t>
      </w:r>
      <w:r w:rsidRPr="00902CC8">
        <w:rPr>
          <w:rFonts w:ascii="Arial" w:eastAsia="Arial" w:hAnsi="Arial" w:cs="Arial"/>
          <w:b/>
          <w:i/>
          <w:lang w:val="cs-CZ"/>
        </w:rPr>
        <w:t>committee be required</w:t>
      </w:r>
      <w:r w:rsidRPr="00902CC8">
        <w:rPr>
          <w:rFonts w:ascii="Arial" w:eastAsia="Arial" w:hAnsi="Arial" w:cs="Arial"/>
          <w:i/>
          <w:lang w:val="cs-CZ"/>
        </w:rPr>
        <w:t>?</w:t>
      </w:r>
    </w:p>
    <w:p w:rsidR="001867BC" w:rsidRPr="00902CC8" w:rsidRDefault="000D7708" w:rsidP="00902CC8">
      <w:pPr>
        <w:pStyle w:val="Nadpis4"/>
        <w:keepNext w:val="0"/>
        <w:keepLines w:val="0"/>
        <w:widowControl w:val="0"/>
        <w:autoSpaceDE w:val="0"/>
        <w:autoSpaceDN w:val="0"/>
        <w:spacing w:before="251" w:line="240" w:lineRule="auto"/>
        <w:ind w:left="23"/>
        <w:rPr>
          <w:rFonts w:ascii="Arial" w:eastAsia="Arial" w:hAnsi="Arial" w:cs="Arial"/>
          <w:color w:val="auto"/>
          <w:spacing w:val="-2"/>
          <w:lang w:val="cs-CZ"/>
        </w:rPr>
      </w:pPr>
      <w:r w:rsidRPr="00902CC8">
        <w:rPr>
          <w:rFonts w:ascii="Arial" w:eastAsia="Arial" w:hAnsi="Arial" w:cs="Arial"/>
          <w:color w:val="auto"/>
          <w:spacing w:val="-2"/>
          <w:lang w:val="cs-CZ"/>
        </w:rPr>
        <w:t>Metadata</w:t>
      </w:r>
    </w:p>
    <w:p w:rsidR="001867BC" w:rsidRP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Will </w:t>
      </w:r>
      <w:r w:rsidRPr="00902CC8">
        <w:rPr>
          <w:rFonts w:ascii="Arial" w:eastAsia="Arial" w:hAnsi="Arial" w:cs="Arial"/>
          <w:b/>
          <w:i/>
          <w:lang w:val="cs-CZ"/>
        </w:rPr>
        <w:t>metadata be openly available</w:t>
      </w:r>
      <w:r w:rsidRPr="00902CC8">
        <w:rPr>
          <w:rFonts w:ascii="Arial" w:eastAsia="Arial" w:hAnsi="Arial" w:cs="Arial"/>
          <w:i/>
          <w:lang w:val="cs-CZ"/>
        </w:rPr>
        <w:t xml:space="preserve"> and li</w:t>
      </w:r>
      <w:r w:rsidRPr="00902CC8">
        <w:rPr>
          <w:rFonts w:ascii="Arial" w:eastAsia="Arial" w:hAnsi="Arial" w:cs="Arial"/>
          <w:i/>
          <w:lang w:val="cs-CZ"/>
        </w:rPr>
        <w:t>censed (CC0)?</w:t>
      </w:r>
    </w:p>
    <w:p w:rsidR="001867BC" w:rsidRP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How long will </w:t>
      </w:r>
      <w:r w:rsidRPr="00902CC8">
        <w:rPr>
          <w:rFonts w:ascii="Arial" w:eastAsia="Arial" w:hAnsi="Arial" w:cs="Arial"/>
          <w:b/>
          <w:i/>
          <w:lang w:val="cs-CZ"/>
        </w:rPr>
        <w:t>data and metadata remain available</w:t>
      </w:r>
      <w:r w:rsidRPr="00902CC8">
        <w:rPr>
          <w:rFonts w:ascii="Arial" w:eastAsia="Arial" w:hAnsi="Arial" w:cs="Arial"/>
          <w:i/>
          <w:lang w:val="cs-CZ"/>
        </w:rPr>
        <w:t>?</w:t>
      </w:r>
    </w:p>
    <w:p w:rsid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Will </w:t>
      </w:r>
      <w:proofErr w:type="spellStart"/>
      <w:r w:rsidRPr="00902CC8">
        <w:rPr>
          <w:rFonts w:ascii="Arial" w:eastAsia="Arial" w:hAnsi="Arial" w:cs="Arial"/>
          <w:b/>
          <w:i/>
          <w:lang w:val="cs-CZ"/>
        </w:rPr>
        <w:t>documentation</w:t>
      </w:r>
      <w:proofErr w:type="spellEnd"/>
      <w:r w:rsidRPr="00902CC8">
        <w:rPr>
          <w:rFonts w:ascii="Arial" w:eastAsia="Arial" w:hAnsi="Arial" w:cs="Arial"/>
          <w:b/>
          <w:i/>
          <w:lang w:val="cs-CZ"/>
        </w:rPr>
        <w:t xml:space="preserve">/software </w:t>
      </w:r>
      <w:proofErr w:type="spellStart"/>
      <w:r w:rsidRPr="00902CC8">
        <w:rPr>
          <w:rFonts w:ascii="Arial" w:eastAsia="Arial" w:hAnsi="Arial" w:cs="Arial"/>
          <w:b/>
          <w:i/>
          <w:lang w:val="cs-CZ"/>
        </w:rPr>
        <w:t>references</w:t>
      </w:r>
      <w:proofErr w:type="spellEnd"/>
      <w:r w:rsidRPr="00902CC8">
        <w:rPr>
          <w:rFonts w:ascii="Arial" w:eastAsia="Arial" w:hAnsi="Arial" w:cs="Arial"/>
          <w:b/>
          <w:i/>
          <w:lang w:val="cs-CZ"/>
        </w:rPr>
        <w:t xml:space="preserve"> </w:t>
      </w:r>
      <w:proofErr w:type="spellStart"/>
      <w:r w:rsidRPr="00902CC8">
        <w:rPr>
          <w:rFonts w:ascii="Arial" w:eastAsia="Arial" w:hAnsi="Arial" w:cs="Arial"/>
          <w:b/>
          <w:i/>
          <w:lang w:val="cs-CZ"/>
        </w:rPr>
        <w:t>be</w:t>
      </w:r>
      <w:proofErr w:type="spellEnd"/>
      <w:r w:rsidRPr="00902CC8">
        <w:rPr>
          <w:rFonts w:ascii="Arial" w:eastAsia="Arial" w:hAnsi="Arial" w:cs="Arial"/>
          <w:b/>
          <w:i/>
          <w:lang w:val="cs-CZ"/>
        </w:rPr>
        <w:t xml:space="preserve"> </w:t>
      </w:r>
      <w:proofErr w:type="spellStart"/>
      <w:r w:rsidRPr="00902CC8">
        <w:rPr>
          <w:rFonts w:ascii="Arial" w:eastAsia="Arial" w:hAnsi="Arial" w:cs="Arial"/>
          <w:b/>
          <w:i/>
          <w:lang w:val="cs-CZ"/>
        </w:rPr>
        <w:t>provided</w:t>
      </w:r>
      <w:proofErr w:type="spellEnd"/>
      <w:r w:rsidRPr="00902CC8">
        <w:rPr>
          <w:rFonts w:ascii="Arial" w:eastAsia="Arial" w:hAnsi="Arial" w:cs="Arial"/>
          <w:i/>
          <w:lang w:val="cs-CZ"/>
        </w:rPr>
        <w:t>?</w:t>
      </w:r>
    </w:p>
    <w:p w:rsidR="00902CC8" w:rsidRDefault="00902CC8">
      <w:pPr>
        <w:rPr>
          <w:rFonts w:ascii="Arial" w:eastAsia="Arial" w:hAnsi="Arial" w:cs="Arial"/>
          <w:i/>
          <w:lang w:val="cs-CZ"/>
        </w:rPr>
      </w:pPr>
      <w:r>
        <w:rPr>
          <w:rFonts w:ascii="Arial" w:eastAsia="Arial" w:hAnsi="Arial" w:cs="Arial"/>
          <w:i/>
          <w:lang w:val="cs-CZ"/>
        </w:rPr>
        <w:br w:type="page"/>
      </w:r>
    </w:p>
    <w:p w:rsidR="001867BC" w:rsidRPr="00902CC8" w:rsidRDefault="00902CC8" w:rsidP="00902CC8">
      <w:pPr>
        <w:pStyle w:val="Nadpis2"/>
        <w:keepNext w:val="0"/>
        <w:keepLines w:val="0"/>
        <w:widowControl w:val="0"/>
        <w:tabs>
          <w:tab w:val="left" w:pos="524"/>
        </w:tabs>
        <w:autoSpaceDE w:val="0"/>
        <w:autoSpaceDN w:val="0"/>
        <w:spacing w:before="202" w:line="240" w:lineRule="auto"/>
        <w:ind w:left="524" w:hanging="501"/>
        <w:rPr>
          <w:rFonts w:ascii="Arial" w:eastAsia="Arial" w:hAnsi="Arial" w:cs="Arial"/>
          <w:i/>
          <w:iCs/>
          <w:color w:val="auto"/>
          <w:sz w:val="30"/>
          <w:szCs w:val="30"/>
          <w:lang w:val="cs-CZ"/>
        </w:rPr>
      </w:pPr>
      <w:r>
        <w:rPr>
          <w:rFonts w:ascii="Arial" w:eastAsia="Arial" w:hAnsi="Arial" w:cs="Arial"/>
          <w:i/>
          <w:iCs/>
          <w:color w:val="auto"/>
          <w:sz w:val="30"/>
          <w:szCs w:val="30"/>
          <w:lang w:val="cs-CZ"/>
        </w:rPr>
        <w:lastRenderedPageBreak/>
        <w:t>2.3</w:t>
      </w:r>
      <w:r>
        <w:rPr>
          <w:rFonts w:ascii="Arial" w:eastAsia="Arial" w:hAnsi="Arial" w:cs="Arial"/>
          <w:i/>
          <w:iCs/>
          <w:color w:val="auto"/>
          <w:sz w:val="30"/>
          <w:szCs w:val="30"/>
          <w:lang w:val="cs-CZ"/>
        </w:rPr>
        <w:tab/>
      </w:r>
      <w:r w:rsidR="000D7708" w:rsidRPr="00902CC8">
        <w:rPr>
          <w:rFonts w:ascii="Arial" w:eastAsia="Arial" w:hAnsi="Arial" w:cs="Arial"/>
          <w:i/>
          <w:iCs/>
          <w:color w:val="auto"/>
          <w:sz w:val="30"/>
          <w:szCs w:val="30"/>
          <w:lang w:val="cs-CZ"/>
        </w:rPr>
        <w:t>Interoperability</w:t>
      </w:r>
    </w:p>
    <w:p w:rsidR="001867BC" w:rsidRP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What </w:t>
      </w:r>
      <w:r w:rsidRPr="00902CC8">
        <w:rPr>
          <w:rFonts w:ascii="Arial" w:eastAsia="Arial" w:hAnsi="Arial" w:cs="Arial"/>
          <w:b/>
          <w:i/>
          <w:lang w:val="cs-CZ"/>
        </w:rPr>
        <w:t>standards, vocabularies, formats</w:t>
      </w:r>
      <w:r w:rsidRPr="00902CC8">
        <w:rPr>
          <w:rFonts w:ascii="Arial" w:eastAsia="Arial" w:hAnsi="Arial" w:cs="Arial"/>
          <w:i/>
          <w:lang w:val="cs-CZ"/>
        </w:rPr>
        <w:t xml:space="preserve"> will be used?</w:t>
      </w:r>
    </w:p>
    <w:p w:rsidR="001867BC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Will you </w:t>
      </w:r>
      <w:r w:rsidRPr="00902CC8">
        <w:rPr>
          <w:rFonts w:ascii="Arial" w:eastAsia="Arial" w:hAnsi="Arial" w:cs="Arial"/>
          <w:b/>
          <w:i/>
          <w:lang w:val="cs-CZ"/>
        </w:rPr>
        <w:t xml:space="preserve">link to </w:t>
      </w:r>
      <w:proofErr w:type="spellStart"/>
      <w:r w:rsidRPr="00902CC8">
        <w:rPr>
          <w:rFonts w:ascii="Arial" w:eastAsia="Arial" w:hAnsi="Arial" w:cs="Arial"/>
          <w:b/>
          <w:i/>
          <w:lang w:val="cs-CZ"/>
        </w:rPr>
        <w:t>other</w:t>
      </w:r>
      <w:proofErr w:type="spellEnd"/>
      <w:r w:rsidRPr="00902CC8">
        <w:rPr>
          <w:rFonts w:ascii="Arial" w:eastAsia="Arial" w:hAnsi="Arial" w:cs="Arial"/>
          <w:b/>
          <w:i/>
          <w:lang w:val="cs-CZ"/>
        </w:rPr>
        <w:t xml:space="preserve"> </w:t>
      </w:r>
      <w:proofErr w:type="spellStart"/>
      <w:r w:rsidRPr="00902CC8">
        <w:rPr>
          <w:rFonts w:ascii="Arial" w:eastAsia="Arial" w:hAnsi="Arial" w:cs="Arial"/>
          <w:b/>
          <w:i/>
          <w:lang w:val="cs-CZ"/>
        </w:rPr>
        <w:t>datasets</w:t>
      </w:r>
      <w:proofErr w:type="spellEnd"/>
      <w:r w:rsidRPr="00902CC8">
        <w:rPr>
          <w:rFonts w:ascii="Arial" w:eastAsia="Arial" w:hAnsi="Arial" w:cs="Arial"/>
          <w:i/>
          <w:lang w:val="cs-CZ"/>
        </w:rPr>
        <w:t>?</w:t>
      </w:r>
    </w:p>
    <w:p w:rsidR="00902CC8" w:rsidRPr="00902CC8" w:rsidRDefault="00902CC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</w:p>
    <w:p w:rsidR="001867BC" w:rsidRPr="00902CC8" w:rsidRDefault="00902CC8" w:rsidP="00902CC8">
      <w:pPr>
        <w:pStyle w:val="Nadpis2"/>
        <w:keepNext w:val="0"/>
        <w:keepLines w:val="0"/>
        <w:widowControl w:val="0"/>
        <w:tabs>
          <w:tab w:val="left" w:pos="524"/>
        </w:tabs>
        <w:autoSpaceDE w:val="0"/>
        <w:autoSpaceDN w:val="0"/>
        <w:spacing w:before="202" w:line="240" w:lineRule="auto"/>
        <w:ind w:left="524" w:hanging="501"/>
        <w:rPr>
          <w:rFonts w:ascii="Arial" w:eastAsia="Arial" w:hAnsi="Arial" w:cs="Arial"/>
          <w:i/>
          <w:iCs/>
          <w:color w:val="auto"/>
          <w:sz w:val="30"/>
          <w:szCs w:val="30"/>
          <w:lang w:val="cs-CZ"/>
        </w:rPr>
      </w:pPr>
      <w:r>
        <w:rPr>
          <w:rFonts w:ascii="Arial" w:eastAsia="Arial" w:hAnsi="Arial" w:cs="Arial"/>
          <w:i/>
          <w:iCs/>
          <w:color w:val="auto"/>
          <w:sz w:val="30"/>
          <w:szCs w:val="30"/>
          <w:lang w:val="cs-CZ"/>
        </w:rPr>
        <w:t>2.4</w:t>
      </w:r>
      <w:r>
        <w:rPr>
          <w:rFonts w:ascii="Arial" w:eastAsia="Arial" w:hAnsi="Arial" w:cs="Arial"/>
          <w:i/>
          <w:iCs/>
          <w:color w:val="auto"/>
          <w:sz w:val="30"/>
          <w:szCs w:val="30"/>
          <w:lang w:val="cs-CZ"/>
        </w:rPr>
        <w:tab/>
      </w:r>
      <w:proofErr w:type="spellStart"/>
      <w:r w:rsidR="000D7708" w:rsidRPr="00902CC8">
        <w:rPr>
          <w:rFonts w:ascii="Arial" w:eastAsia="Arial" w:hAnsi="Arial" w:cs="Arial"/>
          <w:i/>
          <w:iCs/>
          <w:color w:val="auto"/>
          <w:sz w:val="30"/>
          <w:szCs w:val="30"/>
          <w:lang w:val="cs-CZ"/>
        </w:rPr>
        <w:t>Reusability</w:t>
      </w:r>
      <w:proofErr w:type="spellEnd"/>
    </w:p>
    <w:p w:rsidR="001867BC" w:rsidRP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What </w:t>
      </w:r>
      <w:r w:rsidRPr="00902CC8">
        <w:rPr>
          <w:rFonts w:ascii="Arial" w:eastAsia="Arial" w:hAnsi="Arial" w:cs="Arial"/>
          <w:b/>
          <w:i/>
          <w:lang w:val="cs-CZ"/>
        </w:rPr>
        <w:t>documentation</w:t>
      </w:r>
      <w:r w:rsidRPr="00902CC8">
        <w:rPr>
          <w:rFonts w:ascii="Arial" w:eastAsia="Arial" w:hAnsi="Arial" w:cs="Arial"/>
          <w:i/>
          <w:lang w:val="cs-CZ"/>
        </w:rPr>
        <w:t xml:space="preserve"> will be provided?</w:t>
      </w:r>
    </w:p>
    <w:p w:rsidR="001867BC" w:rsidRP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Will data be </w:t>
      </w:r>
      <w:r w:rsidRPr="00902CC8">
        <w:rPr>
          <w:rFonts w:ascii="Arial" w:eastAsia="Arial" w:hAnsi="Arial" w:cs="Arial"/>
          <w:b/>
          <w:i/>
          <w:lang w:val="cs-CZ"/>
        </w:rPr>
        <w:t>licensed for reuse</w:t>
      </w:r>
      <w:r w:rsidRPr="00902CC8">
        <w:rPr>
          <w:rFonts w:ascii="Arial" w:eastAsia="Arial" w:hAnsi="Arial" w:cs="Arial"/>
          <w:i/>
          <w:lang w:val="cs-CZ"/>
        </w:rPr>
        <w:t>?</w:t>
      </w:r>
    </w:p>
    <w:p w:rsidR="001867BC" w:rsidRP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>- Will third parties be able to reuse data?</w:t>
      </w:r>
    </w:p>
    <w:p w:rsidR="001867BC" w:rsidRP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Will </w:t>
      </w:r>
      <w:r w:rsidRPr="00902CC8">
        <w:rPr>
          <w:rFonts w:ascii="Arial" w:eastAsia="Arial" w:hAnsi="Arial" w:cs="Arial"/>
          <w:b/>
          <w:i/>
          <w:lang w:val="cs-CZ"/>
        </w:rPr>
        <w:t>provenance be documented</w:t>
      </w:r>
      <w:r w:rsidRPr="00902CC8">
        <w:rPr>
          <w:rFonts w:ascii="Arial" w:eastAsia="Arial" w:hAnsi="Arial" w:cs="Arial"/>
          <w:i/>
          <w:lang w:val="cs-CZ"/>
        </w:rPr>
        <w:t>?</w:t>
      </w:r>
    </w:p>
    <w:p w:rsidR="00902CC8" w:rsidRDefault="000D7708" w:rsidP="00902CC8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CC8">
        <w:rPr>
          <w:rFonts w:ascii="Arial" w:eastAsia="Arial" w:hAnsi="Arial" w:cs="Arial"/>
          <w:i/>
          <w:lang w:val="cs-CZ"/>
        </w:rPr>
        <w:t xml:space="preserve">- How will </w:t>
      </w:r>
      <w:r w:rsidRPr="00902CC8">
        <w:rPr>
          <w:rFonts w:ascii="Arial" w:eastAsia="Arial" w:hAnsi="Arial" w:cs="Arial"/>
          <w:b/>
          <w:i/>
          <w:lang w:val="cs-CZ"/>
        </w:rPr>
        <w:t xml:space="preserve">data </w:t>
      </w:r>
      <w:proofErr w:type="spellStart"/>
      <w:r w:rsidRPr="00902CC8">
        <w:rPr>
          <w:rFonts w:ascii="Arial" w:eastAsia="Arial" w:hAnsi="Arial" w:cs="Arial"/>
          <w:b/>
          <w:i/>
          <w:lang w:val="cs-CZ"/>
        </w:rPr>
        <w:t>quality</w:t>
      </w:r>
      <w:proofErr w:type="spellEnd"/>
      <w:r w:rsidRPr="00902CC8">
        <w:rPr>
          <w:rFonts w:ascii="Arial" w:eastAsia="Arial" w:hAnsi="Arial" w:cs="Arial"/>
          <w:b/>
          <w:i/>
          <w:lang w:val="cs-CZ"/>
        </w:rPr>
        <w:t xml:space="preserve"> </w:t>
      </w:r>
      <w:proofErr w:type="spellStart"/>
      <w:r w:rsidRPr="00902CC8">
        <w:rPr>
          <w:rFonts w:ascii="Arial" w:eastAsia="Arial" w:hAnsi="Arial" w:cs="Arial"/>
          <w:b/>
          <w:i/>
          <w:lang w:val="cs-CZ"/>
        </w:rPr>
        <w:t>be</w:t>
      </w:r>
      <w:proofErr w:type="spellEnd"/>
      <w:r w:rsidRPr="00902CC8">
        <w:rPr>
          <w:rFonts w:ascii="Arial" w:eastAsia="Arial" w:hAnsi="Arial" w:cs="Arial"/>
          <w:b/>
          <w:i/>
          <w:lang w:val="cs-CZ"/>
        </w:rPr>
        <w:t xml:space="preserve"> </w:t>
      </w:r>
      <w:proofErr w:type="spellStart"/>
      <w:r w:rsidRPr="00902CC8">
        <w:rPr>
          <w:rFonts w:ascii="Arial" w:eastAsia="Arial" w:hAnsi="Arial" w:cs="Arial"/>
          <w:b/>
          <w:i/>
          <w:lang w:val="cs-CZ"/>
        </w:rPr>
        <w:t>ensured</w:t>
      </w:r>
      <w:proofErr w:type="spellEnd"/>
      <w:r w:rsidRPr="00902CC8">
        <w:rPr>
          <w:rFonts w:ascii="Arial" w:eastAsia="Arial" w:hAnsi="Arial" w:cs="Arial"/>
          <w:i/>
          <w:lang w:val="cs-CZ"/>
        </w:rPr>
        <w:t>?</w:t>
      </w:r>
    </w:p>
    <w:p w:rsidR="00902CC8" w:rsidRDefault="00902CC8">
      <w:pPr>
        <w:rPr>
          <w:rFonts w:ascii="Arial" w:eastAsia="Arial" w:hAnsi="Arial" w:cs="Arial"/>
          <w:i/>
          <w:lang w:val="cs-CZ"/>
        </w:rPr>
      </w:pPr>
      <w:r>
        <w:rPr>
          <w:rFonts w:ascii="Arial" w:eastAsia="Arial" w:hAnsi="Arial" w:cs="Arial"/>
          <w:i/>
          <w:lang w:val="cs-CZ"/>
        </w:rPr>
        <w:br w:type="page"/>
      </w:r>
    </w:p>
    <w:p w:rsidR="001867BC" w:rsidRPr="00902CC8" w:rsidRDefault="00902CC8" w:rsidP="00902CC8">
      <w:pPr>
        <w:pStyle w:val="Nadpis1"/>
        <w:keepNext w:val="0"/>
        <w:keepLines w:val="0"/>
        <w:widowControl w:val="0"/>
        <w:tabs>
          <w:tab w:val="left" w:pos="449"/>
        </w:tabs>
        <w:autoSpaceDE w:val="0"/>
        <w:autoSpaceDN w:val="0"/>
        <w:spacing w:before="0" w:line="240" w:lineRule="auto"/>
        <w:ind w:left="449" w:hanging="400"/>
        <w:rPr>
          <w:rFonts w:ascii="Arial" w:eastAsia="Arial" w:hAnsi="Arial" w:cs="Arial"/>
          <w:color w:val="auto"/>
          <w:sz w:val="36"/>
          <w:szCs w:val="36"/>
          <w:lang w:val="cs-CZ"/>
        </w:rPr>
      </w:pPr>
      <w:r>
        <w:rPr>
          <w:rFonts w:ascii="Arial" w:eastAsia="Arial" w:hAnsi="Arial" w:cs="Arial"/>
          <w:color w:val="auto"/>
          <w:sz w:val="36"/>
          <w:szCs w:val="36"/>
          <w:lang w:val="cs-CZ"/>
        </w:rPr>
        <w:lastRenderedPageBreak/>
        <w:t>3.</w:t>
      </w:r>
      <w:r>
        <w:rPr>
          <w:rFonts w:ascii="Arial" w:eastAsia="Arial" w:hAnsi="Arial" w:cs="Arial"/>
          <w:color w:val="auto"/>
          <w:sz w:val="36"/>
          <w:szCs w:val="36"/>
          <w:lang w:val="cs-CZ"/>
        </w:rPr>
        <w:tab/>
      </w:r>
      <w:r w:rsidR="000D7708" w:rsidRPr="00902CC8">
        <w:rPr>
          <w:rFonts w:ascii="Arial" w:eastAsia="Arial" w:hAnsi="Arial" w:cs="Arial"/>
          <w:color w:val="auto"/>
          <w:sz w:val="36"/>
          <w:szCs w:val="36"/>
          <w:lang w:val="cs-CZ"/>
        </w:rPr>
        <w:t>OTHER RESEARCH OUTPUTS</w:t>
      </w:r>
    </w:p>
    <w:p w:rsidR="0090291B" w:rsidRDefault="0090291B"/>
    <w:p w:rsidR="001867BC" w:rsidRDefault="000D7708">
      <w:r>
        <w:t>Describe management of other outputs such as softwar</w:t>
      </w:r>
      <w:r>
        <w:t>e, models, materials, etc.</w:t>
      </w:r>
    </w:p>
    <w:p w:rsidR="0090291B" w:rsidRDefault="0090291B">
      <w:r>
        <w:br w:type="page"/>
      </w:r>
    </w:p>
    <w:p w:rsidR="001867BC" w:rsidRPr="0090291B" w:rsidRDefault="0090291B" w:rsidP="0090291B">
      <w:pPr>
        <w:pStyle w:val="Nadpis1"/>
        <w:keepNext w:val="0"/>
        <w:keepLines w:val="0"/>
        <w:widowControl w:val="0"/>
        <w:tabs>
          <w:tab w:val="left" w:pos="449"/>
        </w:tabs>
        <w:autoSpaceDE w:val="0"/>
        <w:autoSpaceDN w:val="0"/>
        <w:spacing w:before="0" w:line="240" w:lineRule="auto"/>
        <w:ind w:left="449" w:hanging="400"/>
        <w:rPr>
          <w:rFonts w:ascii="Arial" w:eastAsia="Arial" w:hAnsi="Arial" w:cs="Arial"/>
          <w:color w:val="auto"/>
          <w:sz w:val="36"/>
          <w:szCs w:val="36"/>
          <w:lang w:val="cs-CZ"/>
        </w:rPr>
      </w:pPr>
      <w:r>
        <w:rPr>
          <w:rFonts w:ascii="Arial" w:eastAsia="Arial" w:hAnsi="Arial" w:cs="Arial"/>
          <w:color w:val="auto"/>
          <w:sz w:val="36"/>
          <w:szCs w:val="36"/>
          <w:lang w:val="cs-CZ"/>
        </w:rPr>
        <w:lastRenderedPageBreak/>
        <w:t>4.</w:t>
      </w:r>
      <w:r>
        <w:rPr>
          <w:rFonts w:ascii="Arial" w:eastAsia="Arial" w:hAnsi="Arial" w:cs="Arial"/>
          <w:color w:val="auto"/>
          <w:sz w:val="36"/>
          <w:szCs w:val="36"/>
          <w:lang w:val="cs-CZ"/>
        </w:rPr>
        <w:tab/>
      </w:r>
      <w:r w:rsidR="000D7708" w:rsidRPr="0090291B">
        <w:rPr>
          <w:rFonts w:ascii="Arial" w:eastAsia="Arial" w:hAnsi="Arial" w:cs="Arial"/>
          <w:color w:val="auto"/>
          <w:sz w:val="36"/>
          <w:szCs w:val="36"/>
          <w:lang w:val="cs-CZ"/>
        </w:rPr>
        <w:t>ALLOCATION OF RESOURCES</w:t>
      </w:r>
    </w:p>
    <w:p w:rsidR="001867BC" w:rsidRPr="0090291B" w:rsidRDefault="000D7708" w:rsidP="0090291B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91B">
        <w:rPr>
          <w:rFonts w:ascii="Arial" w:eastAsia="Arial" w:hAnsi="Arial" w:cs="Arial"/>
          <w:i/>
          <w:lang w:val="cs-CZ"/>
        </w:rPr>
        <w:t xml:space="preserve">- What are the </w:t>
      </w:r>
      <w:r w:rsidRPr="0090291B">
        <w:rPr>
          <w:rFonts w:ascii="Arial" w:eastAsia="Arial" w:hAnsi="Arial" w:cs="Arial"/>
          <w:b/>
          <w:i/>
          <w:lang w:val="cs-CZ"/>
        </w:rPr>
        <w:t>costs of data management</w:t>
      </w:r>
      <w:r w:rsidRPr="0090291B">
        <w:rPr>
          <w:rFonts w:ascii="Arial" w:eastAsia="Arial" w:hAnsi="Arial" w:cs="Arial"/>
          <w:i/>
          <w:lang w:val="cs-CZ"/>
        </w:rPr>
        <w:t>?</w:t>
      </w:r>
    </w:p>
    <w:p w:rsidR="001867BC" w:rsidRPr="0090291B" w:rsidRDefault="000D7708" w:rsidP="0090291B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91B">
        <w:rPr>
          <w:rFonts w:ascii="Arial" w:eastAsia="Arial" w:hAnsi="Arial" w:cs="Arial"/>
          <w:i/>
          <w:lang w:val="cs-CZ"/>
        </w:rPr>
        <w:t xml:space="preserve">- How will </w:t>
      </w:r>
      <w:r w:rsidRPr="0090291B">
        <w:rPr>
          <w:rFonts w:ascii="Arial" w:eastAsia="Arial" w:hAnsi="Arial" w:cs="Arial"/>
          <w:b/>
          <w:i/>
          <w:lang w:val="cs-CZ"/>
        </w:rPr>
        <w:t>costs be covered</w:t>
      </w:r>
      <w:r w:rsidRPr="0090291B">
        <w:rPr>
          <w:rFonts w:ascii="Arial" w:eastAsia="Arial" w:hAnsi="Arial" w:cs="Arial"/>
          <w:i/>
          <w:lang w:val="cs-CZ"/>
        </w:rPr>
        <w:t>?</w:t>
      </w:r>
    </w:p>
    <w:p w:rsidR="001867BC" w:rsidRPr="0090291B" w:rsidRDefault="000D7708" w:rsidP="0090291B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91B">
        <w:rPr>
          <w:rFonts w:ascii="Arial" w:eastAsia="Arial" w:hAnsi="Arial" w:cs="Arial"/>
          <w:i/>
          <w:lang w:val="cs-CZ"/>
        </w:rPr>
        <w:t xml:space="preserve">- Who is </w:t>
      </w:r>
      <w:r w:rsidRPr="0090291B">
        <w:rPr>
          <w:rFonts w:ascii="Arial" w:eastAsia="Arial" w:hAnsi="Arial" w:cs="Arial"/>
          <w:b/>
          <w:i/>
          <w:lang w:val="cs-CZ"/>
        </w:rPr>
        <w:t>responsible for data management</w:t>
      </w:r>
      <w:r w:rsidRPr="0090291B">
        <w:rPr>
          <w:rFonts w:ascii="Arial" w:eastAsia="Arial" w:hAnsi="Arial" w:cs="Arial"/>
          <w:i/>
          <w:lang w:val="cs-CZ"/>
        </w:rPr>
        <w:t>?</w:t>
      </w:r>
    </w:p>
    <w:p w:rsidR="0090291B" w:rsidRDefault="000D7708" w:rsidP="0090291B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91B">
        <w:rPr>
          <w:rFonts w:ascii="Arial" w:eastAsia="Arial" w:hAnsi="Arial" w:cs="Arial"/>
          <w:i/>
          <w:lang w:val="cs-CZ"/>
        </w:rPr>
        <w:t xml:space="preserve">- How will </w:t>
      </w:r>
      <w:r w:rsidRPr="0090291B">
        <w:rPr>
          <w:rFonts w:ascii="Arial" w:eastAsia="Arial" w:hAnsi="Arial" w:cs="Arial"/>
          <w:b/>
          <w:i/>
          <w:lang w:val="cs-CZ"/>
        </w:rPr>
        <w:t xml:space="preserve">long-term </w:t>
      </w:r>
      <w:proofErr w:type="spellStart"/>
      <w:r w:rsidRPr="0090291B">
        <w:rPr>
          <w:rFonts w:ascii="Arial" w:eastAsia="Arial" w:hAnsi="Arial" w:cs="Arial"/>
          <w:b/>
          <w:i/>
          <w:lang w:val="cs-CZ"/>
        </w:rPr>
        <w:t>preservation</w:t>
      </w:r>
      <w:proofErr w:type="spellEnd"/>
      <w:r w:rsidRPr="0090291B">
        <w:rPr>
          <w:rFonts w:ascii="Arial" w:eastAsia="Arial" w:hAnsi="Arial" w:cs="Arial"/>
          <w:b/>
          <w:i/>
          <w:lang w:val="cs-CZ"/>
        </w:rPr>
        <w:t xml:space="preserve"> </w:t>
      </w:r>
      <w:proofErr w:type="spellStart"/>
      <w:r w:rsidRPr="0090291B">
        <w:rPr>
          <w:rFonts w:ascii="Arial" w:eastAsia="Arial" w:hAnsi="Arial" w:cs="Arial"/>
          <w:b/>
          <w:i/>
          <w:lang w:val="cs-CZ"/>
        </w:rPr>
        <w:t>be</w:t>
      </w:r>
      <w:proofErr w:type="spellEnd"/>
      <w:r w:rsidRPr="0090291B">
        <w:rPr>
          <w:rFonts w:ascii="Arial" w:eastAsia="Arial" w:hAnsi="Arial" w:cs="Arial"/>
          <w:b/>
          <w:i/>
          <w:lang w:val="cs-CZ"/>
        </w:rPr>
        <w:t xml:space="preserve"> </w:t>
      </w:r>
      <w:proofErr w:type="spellStart"/>
      <w:r w:rsidRPr="0090291B">
        <w:rPr>
          <w:rFonts w:ascii="Arial" w:eastAsia="Arial" w:hAnsi="Arial" w:cs="Arial"/>
          <w:b/>
          <w:i/>
          <w:lang w:val="cs-CZ"/>
        </w:rPr>
        <w:t>ensured</w:t>
      </w:r>
      <w:proofErr w:type="spellEnd"/>
      <w:r w:rsidRPr="0090291B">
        <w:rPr>
          <w:rFonts w:ascii="Arial" w:eastAsia="Arial" w:hAnsi="Arial" w:cs="Arial"/>
          <w:i/>
          <w:lang w:val="cs-CZ"/>
        </w:rPr>
        <w:t>?</w:t>
      </w:r>
    </w:p>
    <w:p w:rsidR="0090291B" w:rsidRDefault="0090291B">
      <w:pPr>
        <w:rPr>
          <w:rFonts w:ascii="Arial" w:eastAsia="Arial" w:hAnsi="Arial" w:cs="Arial"/>
          <w:i/>
          <w:lang w:val="cs-CZ"/>
        </w:rPr>
      </w:pPr>
      <w:r>
        <w:rPr>
          <w:rFonts w:ascii="Arial" w:eastAsia="Arial" w:hAnsi="Arial" w:cs="Arial"/>
          <w:i/>
          <w:lang w:val="cs-CZ"/>
        </w:rPr>
        <w:br w:type="page"/>
      </w:r>
    </w:p>
    <w:p w:rsidR="001867BC" w:rsidRPr="0090291B" w:rsidRDefault="0090291B" w:rsidP="0090291B">
      <w:pPr>
        <w:pStyle w:val="Nadpis1"/>
        <w:keepNext w:val="0"/>
        <w:keepLines w:val="0"/>
        <w:widowControl w:val="0"/>
        <w:tabs>
          <w:tab w:val="left" w:pos="449"/>
        </w:tabs>
        <w:autoSpaceDE w:val="0"/>
        <w:autoSpaceDN w:val="0"/>
        <w:spacing w:before="0" w:line="240" w:lineRule="auto"/>
        <w:ind w:left="449" w:hanging="400"/>
        <w:rPr>
          <w:rFonts w:ascii="Arial" w:eastAsia="Arial" w:hAnsi="Arial" w:cs="Arial"/>
          <w:color w:val="auto"/>
          <w:sz w:val="36"/>
          <w:szCs w:val="36"/>
          <w:lang w:val="cs-CZ"/>
        </w:rPr>
      </w:pPr>
      <w:r>
        <w:rPr>
          <w:rFonts w:ascii="Arial" w:eastAsia="Arial" w:hAnsi="Arial" w:cs="Arial"/>
          <w:color w:val="auto"/>
          <w:sz w:val="36"/>
          <w:szCs w:val="36"/>
          <w:lang w:val="cs-CZ"/>
        </w:rPr>
        <w:lastRenderedPageBreak/>
        <w:t>5.</w:t>
      </w:r>
      <w:r>
        <w:rPr>
          <w:rFonts w:ascii="Arial" w:eastAsia="Arial" w:hAnsi="Arial" w:cs="Arial"/>
          <w:color w:val="auto"/>
          <w:sz w:val="36"/>
          <w:szCs w:val="36"/>
          <w:lang w:val="cs-CZ"/>
        </w:rPr>
        <w:tab/>
      </w:r>
      <w:r w:rsidR="000D7708" w:rsidRPr="0090291B">
        <w:rPr>
          <w:rFonts w:ascii="Arial" w:eastAsia="Arial" w:hAnsi="Arial" w:cs="Arial"/>
          <w:color w:val="auto"/>
          <w:sz w:val="36"/>
          <w:szCs w:val="36"/>
          <w:lang w:val="cs-CZ"/>
        </w:rPr>
        <w:t>DATA SECURITY</w:t>
      </w:r>
    </w:p>
    <w:p w:rsidR="001867BC" w:rsidRPr="0090291B" w:rsidRDefault="000D7708" w:rsidP="0090291B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91B">
        <w:rPr>
          <w:rFonts w:ascii="Arial" w:eastAsia="Arial" w:hAnsi="Arial" w:cs="Arial"/>
          <w:i/>
          <w:lang w:val="cs-CZ"/>
        </w:rPr>
        <w:t xml:space="preserve">- What </w:t>
      </w:r>
      <w:r w:rsidRPr="0090291B">
        <w:rPr>
          <w:rFonts w:ascii="Arial" w:eastAsia="Arial" w:hAnsi="Arial" w:cs="Arial"/>
          <w:b/>
          <w:i/>
          <w:lang w:val="cs-CZ"/>
        </w:rPr>
        <w:t>security measures</w:t>
      </w:r>
      <w:r w:rsidRPr="0090291B">
        <w:rPr>
          <w:rFonts w:ascii="Arial" w:eastAsia="Arial" w:hAnsi="Arial" w:cs="Arial"/>
          <w:i/>
          <w:lang w:val="cs-CZ"/>
        </w:rPr>
        <w:t xml:space="preserve"> will </w:t>
      </w:r>
      <w:r w:rsidRPr="0090291B">
        <w:rPr>
          <w:rFonts w:ascii="Arial" w:eastAsia="Arial" w:hAnsi="Arial" w:cs="Arial"/>
          <w:i/>
          <w:lang w:val="cs-CZ"/>
        </w:rPr>
        <w:t>be implemented during the project?</w:t>
      </w:r>
    </w:p>
    <w:p w:rsidR="001867BC" w:rsidRPr="0090291B" w:rsidRDefault="000D7708" w:rsidP="0090291B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91B">
        <w:rPr>
          <w:rFonts w:ascii="Arial" w:eastAsia="Arial" w:hAnsi="Arial" w:cs="Arial"/>
          <w:i/>
          <w:lang w:val="cs-CZ"/>
        </w:rPr>
        <w:t xml:space="preserve">- Will data be stored in trusted repositories ensuring </w:t>
      </w:r>
      <w:r w:rsidRPr="0090291B">
        <w:rPr>
          <w:rFonts w:ascii="Arial" w:eastAsia="Arial" w:hAnsi="Arial" w:cs="Arial"/>
          <w:b/>
          <w:i/>
          <w:lang w:val="cs-CZ"/>
        </w:rPr>
        <w:t>long-term preservation</w:t>
      </w:r>
      <w:r w:rsidRPr="0090291B">
        <w:rPr>
          <w:rFonts w:ascii="Arial" w:eastAsia="Arial" w:hAnsi="Arial" w:cs="Arial"/>
          <w:i/>
          <w:lang w:val="cs-CZ"/>
        </w:rPr>
        <w:t>?</w:t>
      </w:r>
    </w:p>
    <w:p w:rsidR="0090291B" w:rsidRDefault="0090291B">
      <w:r>
        <w:br w:type="page"/>
      </w:r>
    </w:p>
    <w:p w:rsidR="001867BC" w:rsidRPr="0090291B" w:rsidRDefault="0090291B" w:rsidP="0090291B">
      <w:pPr>
        <w:pStyle w:val="Nadpis1"/>
        <w:keepNext w:val="0"/>
        <w:keepLines w:val="0"/>
        <w:widowControl w:val="0"/>
        <w:tabs>
          <w:tab w:val="left" w:pos="449"/>
        </w:tabs>
        <w:autoSpaceDE w:val="0"/>
        <w:autoSpaceDN w:val="0"/>
        <w:spacing w:before="0" w:line="240" w:lineRule="auto"/>
        <w:ind w:left="449" w:hanging="400"/>
        <w:rPr>
          <w:rFonts w:ascii="Arial" w:eastAsia="Arial" w:hAnsi="Arial" w:cs="Arial"/>
          <w:color w:val="auto"/>
          <w:sz w:val="36"/>
          <w:szCs w:val="36"/>
          <w:lang w:val="cs-CZ"/>
        </w:rPr>
      </w:pPr>
      <w:r>
        <w:rPr>
          <w:rFonts w:ascii="Arial" w:eastAsia="Arial" w:hAnsi="Arial" w:cs="Arial"/>
          <w:color w:val="auto"/>
          <w:sz w:val="36"/>
          <w:szCs w:val="36"/>
          <w:lang w:val="cs-CZ"/>
        </w:rPr>
        <w:lastRenderedPageBreak/>
        <w:t>6.</w:t>
      </w:r>
      <w:r>
        <w:rPr>
          <w:rFonts w:ascii="Arial" w:eastAsia="Arial" w:hAnsi="Arial" w:cs="Arial"/>
          <w:color w:val="auto"/>
          <w:sz w:val="36"/>
          <w:szCs w:val="36"/>
          <w:lang w:val="cs-CZ"/>
        </w:rPr>
        <w:tab/>
      </w:r>
      <w:r w:rsidR="000D7708" w:rsidRPr="0090291B">
        <w:rPr>
          <w:rFonts w:ascii="Arial" w:eastAsia="Arial" w:hAnsi="Arial" w:cs="Arial"/>
          <w:color w:val="auto"/>
          <w:sz w:val="36"/>
          <w:szCs w:val="36"/>
          <w:lang w:val="cs-CZ"/>
        </w:rPr>
        <w:t>ETHICAL AND LEGAL ISSUES</w:t>
      </w:r>
    </w:p>
    <w:p w:rsidR="001867BC" w:rsidRPr="0090291B" w:rsidRDefault="000D7708" w:rsidP="0090291B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91B">
        <w:rPr>
          <w:rFonts w:ascii="Arial" w:eastAsia="Arial" w:hAnsi="Arial" w:cs="Arial"/>
          <w:i/>
          <w:lang w:val="cs-CZ"/>
        </w:rPr>
        <w:t xml:space="preserve">- Are there </w:t>
      </w:r>
      <w:r w:rsidRPr="0090291B">
        <w:rPr>
          <w:rFonts w:ascii="Arial" w:eastAsia="Arial" w:hAnsi="Arial" w:cs="Arial"/>
          <w:b/>
          <w:i/>
          <w:lang w:val="cs-CZ"/>
        </w:rPr>
        <w:t>ethical or legal issues</w:t>
      </w:r>
      <w:r w:rsidRPr="0090291B">
        <w:rPr>
          <w:rFonts w:ascii="Arial" w:eastAsia="Arial" w:hAnsi="Arial" w:cs="Arial"/>
          <w:i/>
          <w:lang w:val="cs-CZ"/>
        </w:rPr>
        <w:t xml:space="preserve"> affecting data sharing?</w:t>
      </w:r>
    </w:p>
    <w:p w:rsidR="001867BC" w:rsidRPr="0090291B" w:rsidRDefault="000D7708" w:rsidP="0090291B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91B">
        <w:rPr>
          <w:rFonts w:ascii="Arial" w:eastAsia="Arial" w:hAnsi="Arial" w:cs="Arial"/>
          <w:i/>
          <w:lang w:val="cs-CZ"/>
        </w:rPr>
        <w:t xml:space="preserve">- Will </w:t>
      </w:r>
      <w:r w:rsidRPr="0090291B">
        <w:rPr>
          <w:rFonts w:ascii="Arial" w:eastAsia="Arial" w:hAnsi="Arial" w:cs="Arial"/>
          <w:b/>
          <w:i/>
          <w:lang w:val="cs-CZ"/>
        </w:rPr>
        <w:t>informed consent</w:t>
      </w:r>
      <w:r w:rsidRPr="0090291B">
        <w:rPr>
          <w:rFonts w:ascii="Arial" w:eastAsia="Arial" w:hAnsi="Arial" w:cs="Arial"/>
          <w:i/>
          <w:lang w:val="cs-CZ"/>
        </w:rPr>
        <w:t xml:space="preserve"> cover data sharing and preservat</w:t>
      </w:r>
      <w:r w:rsidRPr="0090291B">
        <w:rPr>
          <w:rFonts w:ascii="Arial" w:eastAsia="Arial" w:hAnsi="Arial" w:cs="Arial"/>
          <w:i/>
          <w:lang w:val="cs-CZ"/>
        </w:rPr>
        <w:t>ion?</w:t>
      </w:r>
    </w:p>
    <w:p w:rsidR="0090291B" w:rsidRDefault="0090291B">
      <w:r>
        <w:br w:type="page"/>
      </w:r>
    </w:p>
    <w:p w:rsidR="001867BC" w:rsidRPr="0090291B" w:rsidRDefault="0090291B" w:rsidP="0090291B">
      <w:pPr>
        <w:pStyle w:val="Nadpis1"/>
        <w:keepNext w:val="0"/>
        <w:keepLines w:val="0"/>
        <w:widowControl w:val="0"/>
        <w:tabs>
          <w:tab w:val="left" w:pos="449"/>
        </w:tabs>
        <w:autoSpaceDE w:val="0"/>
        <w:autoSpaceDN w:val="0"/>
        <w:spacing w:before="0" w:line="240" w:lineRule="auto"/>
        <w:ind w:left="449" w:hanging="400"/>
        <w:rPr>
          <w:rFonts w:ascii="Arial" w:eastAsia="Arial" w:hAnsi="Arial" w:cs="Arial"/>
          <w:color w:val="auto"/>
          <w:sz w:val="36"/>
          <w:szCs w:val="36"/>
          <w:lang w:val="cs-CZ"/>
        </w:rPr>
      </w:pPr>
      <w:r>
        <w:rPr>
          <w:rFonts w:ascii="Arial" w:eastAsia="Arial" w:hAnsi="Arial" w:cs="Arial"/>
          <w:color w:val="auto"/>
          <w:sz w:val="36"/>
          <w:szCs w:val="36"/>
          <w:lang w:val="cs-CZ"/>
        </w:rPr>
        <w:lastRenderedPageBreak/>
        <w:t>7.</w:t>
      </w:r>
      <w:r>
        <w:rPr>
          <w:rFonts w:ascii="Arial" w:eastAsia="Arial" w:hAnsi="Arial" w:cs="Arial"/>
          <w:color w:val="auto"/>
          <w:sz w:val="36"/>
          <w:szCs w:val="36"/>
          <w:lang w:val="cs-CZ"/>
        </w:rPr>
        <w:tab/>
      </w:r>
      <w:r w:rsidR="000D7708" w:rsidRPr="0090291B">
        <w:rPr>
          <w:rFonts w:ascii="Arial" w:eastAsia="Arial" w:hAnsi="Arial" w:cs="Arial"/>
          <w:color w:val="auto"/>
          <w:sz w:val="36"/>
          <w:szCs w:val="36"/>
          <w:lang w:val="cs-CZ"/>
        </w:rPr>
        <w:t>OTHER ISSUES</w:t>
      </w:r>
    </w:p>
    <w:p w:rsidR="001867BC" w:rsidRPr="0090291B" w:rsidRDefault="000D7708" w:rsidP="0090291B">
      <w:pPr>
        <w:pStyle w:val="Odstavecseseznamem"/>
        <w:widowControl w:val="0"/>
        <w:tabs>
          <w:tab w:val="left" w:pos="159"/>
        </w:tabs>
        <w:autoSpaceDE w:val="0"/>
        <w:autoSpaceDN w:val="0"/>
        <w:spacing w:before="251" w:after="0" w:line="240" w:lineRule="auto"/>
        <w:ind w:left="159" w:hanging="136"/>
        <w:contextualSpacing w:val="0"/>
        <w:jc w:val="both"/>
        <w:rPr>
          <w:rFonts w:ascii="Arial" w:eastAsia="Arial" w:hAnsi="Arial" w:cs="Arial"/>
          <w:i/>
          <w:lang w:val="cs-CZ"/>
        </w:rPr>
      </w:pPr>
      <w:r w:rsidRPr="0090291B">
        <w:rPr>
          <w:rFonts w:ascii="Arial" w:eastAsia="Arial" w:hAnsi="Arial" w:cs="Arial"/>
          <w:i/>
          <w:lang w:val="cs-CZ"/>
        </w:rPr>
        <w:t>- Will other policies or standards be applied?</w:t>
      </w:r>
    </w:p>
    <w:sectPr w:rsidR="001867BC" w:rsidRPr="0090291B" w:rsidSect="00B31851">
      <w:headerReference w:type="default" r:id="rId8"/>
      <w:footerReference w:type="default" r:id="rId9"/>
      <w:headerReference w:type="first" r:id="rId10"/>
      <w:pgSz w:w="12240" w:h="15840"/>
      <w:pgMar w:top="1440" w:right="1800" w:bottom="1440" w:left="1800" w:header="720" w:footer="79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708" w:rsidRDefault="000D7708" w:rsidP="00B31851">
      <w:pPr>
        <w:spacing w:after="0" w:line="240" w:lineRule="auto"/>
      </w:pPr>
      <w:r>
        <w:separator/>
      </w:r>
    </w:p>
  </w:endnote>
  <w:endnote w:type="continuationSeparator" w:id="0">
    <w:p w:rsidR="000D7708" w:rsidRDefault="000D7708" w:rsidP="00B31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9361232"/>
      <w:docPartObj>
        <w:docPartGallery w:val="Page Numbers (Bottom of Page)"/>
        <w:docPartUnique/>
      </w:docPartObj>
    </w:sdtPr>
    <w:sdtContent>
      <w:p w:rsidR="0090291B" w:rsidRDefault="0090291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:rsidR="0090291B" w:rsidRDefault="0090291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708" w:rsidRDefault="000D7708" w:rsidP="00B31851">
      <w:pPr>
        <w:spacing w:after="0" w:line="240" w:lineRule="auto"/>
      </w:pPr>
      <w:r>
        <w:separator/>
      </w:r>
    </w:p>
  </w:footnote>
  <w:footnote w:type="continuationSeparator" w:id="0">
    <w:p w:rsidR="000D7708" w:rsidRDefault="000D7708" w:rsidP="00B31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1851" w:rsidRDefault="00B31851">
    <w:pPr>
      <w:pStyle w:val="Zhlav"/>
    </w:pPr>
    <w:r>
      <w:rPr>
        <w:noProof/>
      </w:rPr>
      <w:drawing>
        <wp:inline distT="0" distB="0" distL="0" distR="0" wp14:anchorId="17468422" wp14:editId="0747C9F2">
          <wp:extent cx="2979386" cy="388800"/>
          <wp:effectExtent l="0" t="0" r="0" b="0"/>
          <wp:docPr id="43434576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4345765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9386" cy="38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31851" w:rsidRPr="00B31851" w:rsidRDefault="00B31851" w:rsidP="00B31851">
    <w:pPr>
      <w:widowControl w:val="0"/>
      <w:autoSpaceDE w:val="0"/>
      <w:autoSpaceDN w:val="0"/>
      <w:spacing w:before="21" w:after="0" w:line="240" w:lineRule="auto"/>
      <w:ind w:left="20"/>
      <w:rPr>
        <w:rFonts w:ascii="Verdana" w:eastAsia="Arial" w:hAnsi="Verdana" w:cs="Arial"/>
        <w:color w:val="808080"/>
        <w:sz w:val="16"/>
        <w:lang w:val="cs-CZ"/>
      </w:rPr>
    </w:pPr>
    <w:r w:rsidRPr="00B31851">
      <w:rPr>
        <w:rFonts w:ascii="Verdana" w:eastAsia="Arial" w:hAnsi="Verdana" w:cs="Arial"/>
        <w:color w:val="808080"/>
        <w:sz w:val="16"/>
        <w:lang w:val="cs-CZ"/>
      </w:rPr>
      <w:t>[Project name (Acronym)], [Project registration number]</w:t>
    </w:r>
  </w:p>
  <w:p w:rsidR="00B31851" w:rsidRDefault="00B3185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1851" w:rsidRDefault="00B31851">
    <w:pPr>
      <w:pStyle w:val="Zhlav"/>
    </w:pPr>
    <w:r>
      <w:rPr>
        <w:noProof/>
      </w:rPr>
      <w:drawing>
        <wp:inline distT="0" distB="0" distL="0" distR="0" wp14:anchorId="17468422" wp14:editId="0747C9F2">
          <wp:extent cx="5486400" cy="715956"/>
          <wp:effectExtent l="0" t="0" r="0" b="8255"/>
          <wp:docPr id="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4345765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7159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D7708"/>
    <w:rsid w:val="0015074B"/>
    <w:rsid w:val="001867BC"/>
    <w:rsid w:val="001D6BDF"/>
    <w:rsid w:val="0029639D"/>
    <w:rsid w:val="002A46A1"/>
    <w:rsid w:val="00326F90"/>
    <w:rsid w:val="0090291B"/>
    <w:rsid w:val="00902CC8"/>
    <w:rsid w:val="00AA1D8D"/>
    <w:rsid w:val="00B31851"/>
    <w:rsid w:val="00B47730"/>
    <w:rsid w:val="00CB0664"/>
    <w:rsid w:val="00D6028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DB9D2D6"/>
  <w14:defaultImageDpi w14:val="300"/>
  <w15:docId w15:val="{63866A6D-FC3E-4782-A278-149DE7651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1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1"/>
    <w:unhideWhenUsed/>
    <w:qFormat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rynqvb">
    <w:name w:val="rynqvb"/>
    <w:basedOn w:val="Standardnpsmoodstavce"/>
    <w:rsid w:val="00B31851"/>
  </w:style>
  <w:style w:type="paragraph" w:customStyle="1" w:styleId="TableParagraph">
    <w:name w:val="Table Paragraph"/>
    <w:basedOn w:val="Normln"/>
    <w:uiPriority w:val="1"/>
    <w:qFormat/>
    <w:rsid w:val="001D6BDF"/>
    <w:pPr>
      <w:widowControl w:val="0"/>
      <w:autoSpaceDE w:val="0"/>
      <w:autoSpaceDN w:val="0"/>
      <w:spacing w:before="59" w:after="0" w:line="240" w:lineRule="auto"/>
      <w:ind w:left="4"/>
    </w:pPr>
    <w:rPr>
      <w:rFonts w:ascii="Arial" w:eastAsia="Arial" w:hAnsi="Arial" w:cs="Arial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9F9EEFB-74F5-477C-AB90-A2E10F61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12</Pages>
  <Words>424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Michal Sedlačík</cp:lastModifiedBy>
  <cp:revision>5</cp:revision>
  <dcterms:created xsi:type="dcterms:W3CDTF">2026-06-17T13:17:00Z</dcterms:created>
  <dcterms:modified xsi:type="dcterms:W3CDTF">2026-06-17T16:09:00Z</dcterms:modified>
  <cp:category/>
</cp:coreProperties>
</file>